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5C9C2" w14:textId="77777777" w:rsidR="006E78FF" w:rsidRPr="00D175D6" w:rsidRDefault="006E78FF" w:rsidP="008B33FD">
      <w:pPr>
        <w:pStyle w:val="Nagwek"/>
        <w:tabs>
          <w:tab w:val="clear" w:pos="4536"/>
          <w:tab w:val="center" w:pos="4395"/>
        </w:tabs>
        <w:jc w:val="center"/>
        <w:rPr>
          <w:rFonts w:ascii="Arial" w:hAnsi="Arial" w:cs="Arial"/>
          <w:b/>
          <w:sz w:val="24"/>
          <w:szCs w:val="28"/>
        </w:rPr>
      </w:pPr>
    </w:p>
    <w:p w14:paraId="1949DF09" w14:textId="77777777" w:rsidR="005566FB" w:rsidRPr="00CB3160" w:rsidRDefault="005566FB" w:rsidP="005566FB">
      <w:pPr>
        <w:jc w:val="center"/>
        <w:rPr>
          <w:rFonts w:ascii="Arial" w:hAnsi="Arial" w:cs="Arial"/>
          <w:b/>
          <w:sz w:val="22"/>
          <w:szCs w:val="22"/>
        </w:rPr>
      </w:pPr>
      <w:r w:rsidRPr="00CB3160">
        <w:rPr>
          <w:rFonts w:ascii="Arial" w:hAnsi="Arial" w:cs="Arial"/>
          <w:b/>
          <w:sz w:val="22"/>
          <w:szCs w:val="22"/>
        </w:rPr>
        <w:t>ZAPROSZENIE DO ZŁOŻENIA OFERTY CENOWEJ</w:t>
      </w:r>
    </w:p>
    <w:p w14:paraId="41FE21A7" w14:textId="77777777" w:rsidR="005566FB" w:rsidRPr="00CB3160" w:rsidRDefault="005566FB" w:rsidP="005566FB">
      <w:pPr>
        <w:jc w:val="center"/>
        <w:rPr>
          <w:rFonts w:ascii="Arial" w:hAnsi="Arial" w:cs="Arial"/>
          <w:b/>
          <w:sz w:val="22"/>
          <w:szCs w:val="22"/>
        </w:rPr>
      </w:pPr>
    </w:p>
    <w:p w14:paraId="4D5DE526" w14:textId="77777777" w:rsidR="005566FB" w:rsidRPr="00CB3160" w:rsidRDefault="005E188D" w:rsidP="005566FB">
      <w:pPr>
        <w:ind w:left="4248"/>
        <w:jc w:val="both"/>
        <w:rPr>
          <w:rFonts w:ascii="Arial" w:hAnsi="Arial" w:cs="Arial"/>
          <w:b/>
          <w:sz w:val="22"/>
          <w:szCs w:val="22"/>
        </w:rPr>
      </w:pPr>
      <w:r w:rsidRPr="00CB3160">
        <w:rPr>
          <w:rFonts w:ascii="Arial" w:hAnsi="Arial" w:cs="Arial"/>
          <w:b/>
          <w:sz w:val="22"/>
          <w:szCs w:val="22"/>
        </w:rPr>
        <w:t xml:space="preserve">    </w:t>
      </w:r>
    </w:p>
    <w:p w14:paraId="262CC8B6" w14:textId="5D3A4956" w:rsidR="005566FB" w:rsidRPr="00CB3160" w:rsidRDefault="0041626D" w:rsidP="005566FB">
      <w:pPr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 xml:space="preserve"> </w:t>
      </w:r>
      <w:r w:rsidR="009C7DB5" w:rsidRPr="00CB3160">
        <w:rPr>
          <w:rFonts w:ascii="Arial" w:hAnsi="Arial" w:cs="Arial"/>
          <w:sz w:val="22"/>
          <w:szCs w:val="22"/>
        </w:rPr>
        <w:t>I</w:t>
      </w:r>
      <w:r w:rsidR="005566FB" w:rsidRPr="00CB3160">
        <w:rPr>
          <w:rFonts w:ascii="Arial" w:hAnsi="Arial" w:cs="Arial"/>
          <w:sz w:val="22"/>
          <w:szCs w:val="22"/>
        </w:rPr>
        <w:t>GKM.7021.</w:t>
      </w:r>
      <w:r w:rsidR="003F4FF5" w:rsidRPr="00CB3160">
        <w:rPr>
          <w:rFonts w:ascii="Arial" w:hAnsi="Arial" w:cs="Arial"/>
          <w:sz w:val="22"/>
          <w:szCs w:val="22"/>
        </w:rPr>
        <w:t>1.6</w:t>
      </w:r>
      <w:r w:rsidR="009C7DB5" w:rsidRPr="00CB3160">
        <w:rPr>
          <w:rFonts w:ascii="Arial" w:hAnsi="Arial" w:cs="Arial"/>
          <w:sz w:val="22"/>
          <w:szCs w:val="22"/>
        </w:rPr>
        <w:t>.1</w:t>
      </w:r>
      <w:r w:rsidR="005566FB" w:rsidRPr="00CB3160">
        <w:rPr>
          <w:rFonts w:ascii="Arial" w:hAnsi="Arial" w:cs="Arial"/>
          <w:sz w:val="22"/>
          <w:szCs w:val="22"/>
        </w:rPr>
        <w:t>.202</w:t>
      </w:r>
      <w:r w:rsidR="003F4FF5" w:rsidRPr="00CB3160">
        <w:rPr>
          <w:rFonts w:ascii="Arial" w:hAnsi="Arial" w:cs="Arial"/>
          <w:sz w:val="22"/>
          <w:szCs w:val="22"/>
        </w:rPr>
        <w:t>6</w:t>
      </w:r>
      <w:r w:rsidR="005566FB" w:rsidRPr="00CB3160">
        <w:rPr>
          <w:rFonts w:ascii="Arial" w:hAnsi="Arial" w:cs="Arial"/>
          <w:sz w:val="22"/>
          <w:szCs w:val="22"/>
        </w:rPr>
        <w:t xml:space="preserve">  </w:t>
      </w:r>
      <w:r w:rsidRPr="00CB3160">
        <w:rPr>
          <w:rFonts w:ascii="Arial" w:hAnsi="Arial" w:cs="Arial"/>
          <w:sz w:val="22"/>
          <w:szCs w:val="22"/>
        </w:rPr>
        <w:tab/>
        <w:t xml:space="preserve">      </w:t>
      </w:r>
      <w:r w:rsidR="005E188D" w:rsidRPr="00CB3160">
        <w:rPr>
          <w:rFonts w:ascii="Arial" w:hAnsi="Arial" w:cs="Arial"/>
          <w:sz w:val="22"/>
          <w:szCs w:val="22"/>
        </w:rPr>
        <w:t xml:space="preserve">  </w:t>
      </w:r>
      <w:r w:rsidRPr="00CB3160">
        <w:rPr>
          <w:rFonts w:ascii="Arial" w:hAnsi="Arial" w:cs="Arial"/>
          <w:sz w:val="22"/>
          <w:szCs w:val="22"/>
        </w:rPr>
        <w:t xml:space="preserve">        </w:t>
      </w:r>
      <w:r w:rsidR="005566FB" w:rsidRPr="00CB3160">
        <w:rPr>
          <w:rFonts w:ascii="Arial" w:hAnsi="Arial" w:cs="Arial"/>
          <w:sz w:val="22"/>
          <w:szCs w:val="22"/>
        </w:rPr>
        <w:tab/>
        <w:t xml:space="preserve">    </w:t>
      </w:r>
      <w:r w:rsidR="005566FB" w:rsidRPr="00CB3160">
        <w:rPr>
          <w:rFonts w:ascii="Arial" w:hAnsi="Arial" w:cs="Arial"/>
          <w:sz w:val="22"/>
          <w:szCs w:val="22"/>
        </w:rPr>
        <w:tab/>
        <w:t xml:space="preserve">       </w:t>
      </w:r>
      <w:r w:rsidR="00EE1C48" w:rsidRPr="00CB3160">
        <w:rPr>
          <w:rFonts w:ascii="Arial" w:hAnsi="Arial" w:cs="Arial"/>
          <w:sz w:val="22"/>
          <w:szCs w:val="22"/>
        </w:rPr>
        <w:t xml:space="preserve">          </w:t>
      </w:r>
      <w:r w:rsidR="005566FB" w:rsidRPr="00CB3160">
        <w:rPr>
          <w:rFonts w:ascii="Arial" w:hAnsi="Arial" w:cs="Arial"/>
          <w:sz w:val="22"/>
          <w:szCs w:val="22"/>
        </w:rPr>
        <w:t xml:space="preserve">  Poddębice, dnia </w:t>
      </w:r>
      <w:r w:rsidR="003F4FF5" w:rsidRPr="00CB3160">
        <w:rPr>
          <w:rFonts w:ascii="Arial" w:hAnsi="Arial" w:cs="Arial"/>
          <w:sz w:val="22"/>
          <w:szCs w:val="22"/>
        </w:rPr>
        <w:t>03</w:t>
      </w:r>
      <w:r w:rsidR="00456659" w:rsidRPr="00CB3160">
        <w:rPr>
          <w:rFonts w:ascii="Arial" w:hAnsi="Arial" w:cs="Arial"/>
          <w:sz w:val="22"/>
          <w:szCs w:val="22"/>
        </w:rPr>
        <w:t>.</w:t>
      </w:r>
      <w:r w:rsidR="001A0419" w:rsidRPr="00CB3160">
        <w:rPr>
          <w:rFonts w:ascii="Arial" w:hAnsi="Arial" w:cs="Arial"/>
          <w:sz w:val="22"/>
          <w:szCs w:val="22"/>
        </w:rPr>
        <w:t>0</w:t>
      </w:r>
      <w:r w:rsidR="00141EF2" w:rsidRPr="00CB3160">
        <w:rPr>
          <w:rFonts w:ascii="Arial" w:hAnsi="Arial" w:cs="Arial"/>
          <w:sz w:val="22"/>
          <w:szCs w:val="22"/>
        </w:rPr>
        <w:t>4</w:t>
      </w:r>
      <w:r w:rsidR="00456659" w:rsidRPr="00CB3160">
        <w:rPr>
          <w:rFonts w:ascii="Arial" w:hAnsi="Arial" w:cs="Arial"/>
          <w:sz w:val="22"/>
          <w:szCs w:val="22"/>
        </w:rPr>
        <w:t>.</w:t>
      </w:r>
      <w:r w:rsidR="005566FB" w:rsidRPr="00CB3160">
        <w:rPr>
          <w:rFonts w:ascii="Arial" w:hAnsi="Arial" w:cs="Arial"/>
          <w:sz w:val="22"/>
          <w:szCs w:val="22"/>
        </w:rPr>
        <w:t>202</w:t>
      </w:r>
      <w:r w:rsidR="003F4FF5" w:rsidRPr="00CB3160">
        <w:rPr>
          <w:rFonts w:ascii="Arial" w:hAnsi="Arial" w:cs="Arial"/>
          <w:sz w:val="22"/>
          <w:szCs w:val="22"/>
        </w:rPr>
        <w:t>6</w:t>
      </w:r>
      <w:r w:rsidR="005566FB" w:rsidRPr="00CB3160">
        <w:rPr>
          <w:rFonts w:ascii="Arial" w:hAnsi="Arial" w:cs="Arial"/>
          <w:sz w:val="22"/>
          <w:szCs w:val="22"/>
        </w:rPr>
        <w:t xml:space="preserve"> r.</w:t>
      </w:r>
    </w:p>
    <w:p w14:paraId="289E13D3" w14:textId="77777777" w:rsidR="005566FB" w:rsidRPr="00CB3160" w:rsidRDefault="005566FB" w:rsidP="005566FB">
      <w:pPr>
        <w:jc w:val="both"/>
        <w:rPr>
          <w:rFonts w:ascii="Arial" w:hAnsi="Arial" w:cs="Arial"/>
          <w:b/>
          <w:sz w:val="22"/>
          <w:szCs w:val="22"/>
        </w:rPr>
      </w:pPr>
    </w:p>
    <w:p w14:paraId="1C3700CF" w14:textId="142AC947" w:rsidR="003F4FF5" w:rsidRPr="00CB3160" w:rsidRDefault="005566FB" w:rsidP="00A82172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 xml:space="preserve"> </w:t>
      </w:r>
      <w:bookmarkStart w:id="0" w:name="_Hlk192152303"/>
      <w:r w:rsidRPr="00CB3160">
        <w:rPr>
          <w:rFonts w:ascii="Arial" w:hAnsi="Arial" w:cs="Arial"/>
          <w:sz w:val="22"/>
          <w:szCs w:val="22"/>
        </w:rPr>
        <w:t xml:space="preserve">Wartość niniejszego zamówienia  jest poniżej kwoty określonej w art.2 ust.1 pkt. 1 ustawy </w:t>
      </w:r>
      <w:r w:rsidR="00E6760C">
        <w:rPr>
          <w:rFonts w:ascii="Arial" w:hAnsi="Arial" w:cs="Arial"/>
          <w:sz w:val="22"/>
          <w:szCs w:val="22"/>
        </w:rPr>
        <w:br/>
      </w:r>
      <w:r w:rsidRPr="00CB3160">
        <w:rPr>
          <w:rFonts w:ascii="Arial" w:hAnsi="Arial" w:cs="Arial"/>
          <w:sz w:val="22"/>
          <w:szCs w:val="22"/>
        </w:rPr>
        <w:t xml:space="preserve">z dnia 11 września 2019 r. - Prawo zamówień publicznych </w:t>
      </w:r>
      <w:bookmarkEnd w:id="0"/>
      <w:r w:rsidR="003F4FF5" w:rsidRPr="00CB3160">
        <w:rPr>
          <w:rFonts w:ascii="Arial" w:hAnsi="Arial" w:cs="Arial"/>
          <w:sz w:val="22"/>
          <w:szCs w:val="22"/>
        </w:rPr>
        <w:t>(Dz. U. z 2024 r. poz. 1320, z 2025 r. poz. 620, 794, 1165, 1173, 1235).</w:t>
      </w:r>
    </w:p>
    <w:p w14:paraId="34C5D9B2" w14:textId="0526B622" w:rsidR="005566FB" w:rsidRPr="00CB3160" w:rsidRDefault="005566FB" w:rsidP="003F4FF5">
      <w:pPr>
        <w:rPr>
          <w:rFonts w:ascii="Arial" w:hAnsi="Arial" w:cs="Arial"/>
          <w:sz w:val="22"/>
          <w:szCs w:val="22"/>
        </w:rPr>
      </w:pPr>
    </w:p>
    <w:p w14:paraId="018E6936" w14:textId="77777777" w:rsidR="003F4FF5" w:rsidRPr="00CB3160" w:rsidRDefault="005566FB" w:rsidP="003F4FF5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Gmina  Poddębice zaprasza do złożenia oferty  cenowej  na:</w:t>
      </w:r>
      <w:bookmarkStart w:id="1" w:name="_Hlk192842644"/>
      <w:bookmarkStart w:id="2" w:name="_Hlk184973254"/>
      <w:bookmarkStart w:id="3" w:name="_Hlk192843012"/>
      <w:r w:rsidR="003F4FF5" w:rsidRPr="00CB3160">
        <w:rPr>
          <w:rFonts w:ascii="Arial" w:hAnsi="Arial" w:cs="Arial"/>
          <w:sz w:val="22"/>
          <w:szCs w:val="22"/>
        </w:rPr>
        <w:t xml:space="preserve"> </w:t>
      </w:r>
    </w:p>
    <w:p w14:paraId="3E2E5290" w14:textId="3F9B0D9C" w:rsidR="005566FB" w:rsidRPr="00CB3160" w:rsidRDefault="00684D9B" w:rsidP="003F4FF5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Przeprowadzenie kontroli corocznej głównej </w:t>
      </w:r>
      <w:bookmarkEnd w:id="1"/>
      <w:r w:rsidR="002E232E" w:rsidRPr="00CB3160">
        <w:rPr>
          <w:rFonts w:ascii="Arial" w:eastAsia="Calibri" w:hAnsi="Arial" w:cs="Arial"/>
          <w:i/>
          <w:iCs/>
          <w:sz w:val="22"/>
          <w:szCs w:val="22"/>
          <w:lang w:eastAsia="en-US"/>
        </w:rPr>
        <w:t>obiektów zlokalizowanych na terenie Gminy Poddębice.</w:t>
      </w:r>
    </w:p>
    <w:bookmarkEnd w:id="2"/>
    <w:bookmarkEnd w:id="3"/>
    <w:p w14:paraId="430B01C9" w14:textId="77777777" w:rsidR="005566FB" w:rsidRPr="00CB3160" w:rsidRDefault="005566FB" w:rsidP="005566FB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18504381" w14:textId="77777777" w:rsidR="005566FB" w:rsidRPr="00CB3160" w:rsidRDefault="005566FB" w:rsidP="005566FB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b/>
          <w:bCs/>
          <w:sz w:val="22"/>
          <w:szCs w:val="22"/>
        </w:rPr>
        <w:t>1. Zamawiający:</w:t>
      </w:r>
    </w:p>
    <w:p w14:paraId="5A3A6A47" w14:textId="77777777" w:rsidR="005566FB" w:rsidRPr="00CB3160" w:rsidRDefault="005566FB" w:rsidP="005566FB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b/>
          <w:bCs/>
          <w:sz w:val="22"/>
          <w:szCs w:val="22"/>
        </w:rPr>
        <w:t>Gmina Poddębice</w:t>
      </w:r>
    </w:p>
    <w:p w14:paraId="0E0C0B66" w14:textId="77777777" w:rsidR="005566FB" w:rsidRPr="00CB3160" w:rsidRDefault="005566FB" w:rsidP="005566FB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bCs/>
          <w:sz w:val="22"/>
          <w:szCs w:val="22"/>
        </w:rPr>
        <w:t xml:space="preserve">Siedziba: 99 - 200 Poddębice, ul. Łódzka 17/21 </w:t>
      </w:r>
    </w:p>
    <w:p w14:paraId="7F1E0737" w14:textId="77777777" w:rsidR="005566FB" w:rsidRPr="00CB3160" w:rsidRDefault="005566FB" w:rsidP="005566FB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bCs/>
          <w:sz w:val="22"/>
          <w:szCs w:val="22"/>
        </w:rPr>
        <w:t>REGON 730934387        NIP  828-135-51-00</w:t>
      </w:r>
    </w:p>
    <w:p w14:paraId="3E07CDE7" w14:textId="77777777" w:rsidR="005566FB" w:rsidRPr="00CB3160" w:rsidRDefault="005566FB" w:rsidP="005566FB">
      <w:pPr>
        <w:jc w:val="both"/>
        <w:rPr>
          <w:rFonts w:ascii="Arial" w:hAnsi="Arial" w:cs="Arial"/>
          <w:bCs/>
          <w:sz w:val="22"/>
          <w:szCs w:val="22"/>
        </w:rPr>
      </w:pPr>
    </w:p>
    <w:p w14:paraId="4C72F9BF" w14:textId="77777777" w:rsidR="005C68B2" w:rsidRPr="00CB3160" w:rsidRDefault="005566FB" w:rsidP="005566FB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b/>
          <w:sz w:val="22"/>
          <w:szCs w:val="22"/>
        </w:rPr>
        <w:t>2. Opis przedmiotu zamówienia:</w:t>
      </w:r>
    </w:p>
    <w:p w14:paraId="53327BC4" w14:textId="77777777" w:rsidR="00141EF2" w:rsidRPr="00CB3160" w:rsidRDefault="00AF050E" w:rsidP="00AF050E">
      <w:pPr>
        <w:pStyle w:val="Tekstpodstawowy3"/>
        <w:rPr>
          <w:rFonts w:ascii="Arial" w:hAnsi="Arial" w:cs="Arial"/>
          <w:sz w:val="22"/>
          <w:szCs w:val="22"/>
        </w:rPr>
      </w:pPr>
      <w:bookmarkStart w:id="4" w:name="_Hlk192841931"/>
      <w:r w:rsidRPr="00CB3160">
        <w:rPr>
          <w:rFonts w:ascii="Arial" w:hAnsi="Arial" w:cs="Arial"/>
          <w:sz w:val="22"/>
          <w:szCs w:val="22"/>
        </w:rPr>
        <w:t>Przedmiotem postępowania jest udzielenie zamówienia na przeprowadzenie kontroli corocznej głównej</w:t>
      </w:r>
      <w:r w:rsidR="00141EF2" w:rsidRPr="00CB3160">
        <w:rPr>
          <w:rFonts w:ascii="Arial" w:hAnsi="Arial" w:cs="Arial"/>
          <w:sz w:val="22"/>
          <w:szCs w:val="22"/>
        </w:rPr>
        <w:t>:</w:t>
      </w:r>
    </w:p>
    <w:p w14:paraId="71E404A0" w14:textId="4CFCEA39" w:rsidR="00AF050E" w:rsidRPr="00CB3160" w:rsidRDefault="005747AB" w:rsidP="00AF050E">
      <w:pPr>
        <w:pStyle w:val="Tekstpodstawowy3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2.</w:t>
      </w:r>
      <w:r w:rsidR="00141EF2" w:rsidRPr="00CB3160">
        <w:rPr>
          <w:rFonts w:ascii="Arial" w:hAnsi="Arial" w:cs="Arial"/>
          <w:sz w:val="22"/>
          <w:szCs w:val="22"/>
        </w:rPr>
        <w:t xml:space="preserve">1. </w:t>
      </w:r>
      <w:r w:rsidR="00AF050E" w:rsidRPr="00CB3160">
        <w:rPr>
          <w:rFonts w:ascii="Arial" w:hAnsi="Arial" w:cs="Arial"/>
          <w:sz w:val="22"/>
          <w:szCs w:val="22"/>
        </w:rPr>
        <w:t xml:space="preserve"> placów zabaw</w:t>
      </w:r>
      <w:r w:rsidR="00141EF2" w:rsidRPr="00CB3160">
        <w:rPr>
          <w:rFonts w:ascii="Arial" w:hAnsi="Arial" w:cs="Arial"/>
          <w:sz w:val="22"/>
          <w:szCs w:val="22"/>
        </w:rPr>
        <w:t>,</w:t>
      </w:r>
      <w:r w:rsidR="00AF050E" w:rsidRPr="00CB3160">
        <w:rPr>
          <w:rFonts w:ascii="Arial" w:hAnsi="Arial" w:cs="Arial"/>
          <w:sz w:val="22"/>
          <w:szCs w:val="22"/>
        </w:rPr>
        <w:t xml:space="preserve"> siłowni plenerowych </w:t>
      </w:r>
      <w:r w:rsidR="00F4100D" w:rsidRPr="00CB3160">
        <w:rPr>
          <w:rFonts w:ascii="Arial" w:hAnsi="Arial" w:cs="Arial"/>
          <w:sz w:val="22"/>
          <w:szCs w:val="22"/>
        </w:rPr>
        <w:t>w niżej wymienionych lokalizacjach:</w:t>
      </w:r>
    </w:p>
    <w:tbl>
      <w:tblPr>
        <w:tblW w:w="8985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85"/>
        <w:gridCol w:w="2840"/>
        <w:gridCol w:w="1900"/>
        <w:gridCol w:w="2200"/>
      </w:tblGrid>
      <w:tr w:rsidR="005747AB" w:rsidRPr="00CB3160" w14:paraId="687A8DED" w14:textId="77777777" w:rsidTr="005747A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27213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L. p. 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35448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F17CC" w14:textId="46CBAEF2" w:rsidR="005747AB" w:rsidRPr="00CB3160" w:rsidRDefault="005747AB" w:rsidP="00F4100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Lokalizacja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0BF3C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Place zabaw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51745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Siłownie Plenerowe</w:t>
            </w:r>
          </w:p>
        </w:tc>
      </w:tr>
      <w:tr w:rsidR="005747AB" w:rsidRPr="00CB3160" w14:paraId="3806E943" w14:textId="77777777" w:rsidTr="00CB33A2">
        <w:trPr>
          <w:trHeight w:val="30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3B176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2B1A4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BD914" w14:textId="0DC503E2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Narutowicza 6/8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3AC9C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19612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5747AB" w:rsidRPr="00CB3160" w14:paraId="0424B20E" w14:textId="77777777" w:rsidTr="005747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F7612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439D9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17C5C" w14:textId="65D5D7C9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Targowa 16/18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CBDF2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FD5AA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5747AB" w:rsidRPr="00CB3160" w14:paraId="23609FD5" w14:textId="77777777" w:rsidTr="005747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F67A7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9472E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83DB8" w14:textId="1DEC0F0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Grunwaldzka 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4A3B2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8B411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X</w:t>
            </w:r>
          </w:p>
        </w:tc>
      </w:tr>
      <w:tr w:rsidR="005747AB" w:rsidRPr="00CB3160" w14:paraId="4C24C662" w14:textId="77777777" w:rsidTr="005747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075EF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09163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93D92" w14:textId="72FC55B2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Przejazd 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BEB86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73339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X</w:t>
            </w:r>
          </w:p>
        </w:tc>
      </w:tr>
      <w:tr w:rsidR="005747AB" w:rsidRPr="00CB3160" w14:paraId="4C0F626B" w14:textId="77777777" w:rsidTr="005747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B6BAE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606C7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EC708" w14:textId="7AFAD5D3" w:rsidR="005747AB" w:rsidRPr="00CB3160" w:rsidRDefault="009C6898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Publicznego Centrum Sportu i Rekreacji w Sworawie</w:t>
            </w:r>
            <w:r w:rsidR="005747AB" w:rsidRPr="00CB3160">
              <w:rPr>
                <w:rFonts w:ascii="Arial" w:hAnsi="Arial" w:cs="Arial"/>
                <w:color w:val="000000"/>
                <w:sz w:val="22"/>
                <w:szCs w:val="22"/>
              </w:rPr>
              <w:t xml:space="preserve"> Sworawa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6490E" w14:textId="67AA9D68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D67547" w:rsidRPr="00CB3160">
              <w:rPr>
                <w:rFonts w:ascii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DA568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X</w:t>
            </w:r>
          </w:p>
        </w:tc>
      </w:tr>
      <w:tr w:rsidR="005747AB" w:rsidRPr="00CB3160" w14:paraId="673571F5" w14:textId="77777777" w:rsidTr="005747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F8255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C9DC3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7BA16" w14:textId="3DBEFE3F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WCK Bałdrzychów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ADB93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65A5D" w14:textId="77777777" w:rsidR="005747AB" w:rsidRPr="00CB3160" w:rsidRDefault="005747AB" w:rsidP="00F4100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5747AB" w:rsidRPr="00CB3160" w14:paraId="5BE13133" w14:textId="77777777" w:rsidTr="005747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1AB7C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D79E4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C619B" w14:textId="41AD2ABD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OSP Niemysłów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93B91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F15B9" w14:textId="77777777" w:rsidR="005747AB" w:rsidRPr="00CB3160" w:rsidRDefault="005747AB" w:rsidP="00F4100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5747AB" w:rsidRPr="00CB3160" w14:paraId="33E21CE1" w14:textId="77777777" w:rsidTr="005747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4B5C6" w14:textId="6E20150B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3AEC1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E31DD" w14:textId="5649E283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WCK Lipnica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BC952" w14:textId="7FD28A5B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7270E" w14:textId="77777777" w:rsidR="005747AB" w:rsidRPr="00CB3160" w:rsidRDefault="005747AB" w:rsidP="00F4100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747AB" w:rsidRPr="00CB3160" w14:paraId="7C11C568" w14:textId="77777777" w:rsidTr="005747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946F2" w14:textId="4B12BB4C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0E54A" w14:textId="77777777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8E73" w14:textId="35D402EC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Centrum Turystyki i Rekreacji Kraina Bez Barier w Byczynie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CB822" w14:textId="56F996F9" w:rsidR="005747AB" w:rsidRPr="00CB3160" w:rsidRDefault="005747AB" w:rsidP="00F4100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0A89F" w14:textId="77777777" w:rsidR="005747AB" w:rsidRPr="00CB3160" w:rsidRDefault="005747AB" w:rsidP="00F4100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316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</w:tbl>
    <w:bookmarkEnd w:id="4"/>
    <w:p w14:paraId="014F1B15" w14:textId="4881ABAA" w:rsidR="00141EF2" w:rsidRPr="00CB3160" w:rsidRDefault="005747AB" w:rsidP="00AF050E">
      <w:pPr>
        <w:pStyle w:val="Tekstpodstawowy3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2.</w:t>
      </w:r>
      <w:r w:rsidR="00141EF2" w:rsidRPr="00CB3160">
        <w:rPr>
          <w:rFonts w:ascii="Arial" w:hAnsi="Arial" w:cs="Arial"/>
          <w:sz w:val="22"/>
          <w:szCs w:val="22"/>
        </w:rPr>
        <w:t xml:space="preserve">2. dwóch boisk do piłki nożnej, boiska do koszykówki, boiska do piłki plażowej, kortu tenisowego </w:t>
      </w:r>
      <w:r w:rsidRPr="00CB3160">
        <w:rPr>
          <w:rFonts w:ascii="Arial" w:hAnsi="Arial" w:cs="Arial"/>
          <w:sz w:val="22"/>
          <w:szCs w:val="22"/>
        </w:rPr>
        <w:t xml:space="preserve">i </w:t>
      </w:r>
      <w:r w:rsidR="00141EF2" w:rsidRPr="00CB3160">
        <w:rPr>
          <w:rFonts w:ascii="Arial" w:hAnsi="Arial" w:cs="Arial"/>
          <w:sz w:val="22"/>
          <w:szCs w:val="22"/>
        </w:rPr>
        <w:t>bieżni lekko</w:t>
      </w:r>
      <w:r w:rsidRPr="00CB3160">
        <w:rPr>
          <w:rFonts w:ascii="Arial" w:hAnsi="Arial" w:cs="Arial"/>
          <w:sz w:val="22"/>
          <w:szCs w:val="22"/>
        </w:rPr>
        <w:t>atletycznej w miejscowości Byczyna ora</w:t>
      </w:r>
      <w:r w:rsidR="009C6898" w:rsidRPr="00CB3160">
        <w:rPr>
          <w:rFonts w:ascii="Arial" w:hAnsi="Arial" w:cs="Arial"/>
          <w:sz w:val="22"/>
          <w:szCs w:val="22"/>
        </w:rPr>
        <w:t>z boiska do piłki nożnej miejscowości</w:t>
      </w:r>
      <w:r w:rsidR="009C6898" w:rsidRPr="00CB3160">
        <w:rPr>
          <w:rFonts w:ascii="Arial" w:hAnsi="Arial" w:cs="Arial"/>
          <w:sz w:val="22"/>
          <w:szCs w:val="22"/>
        </w:rPr>
        <w:t xml:space="preserve"> w Sworawie</w:t>
      </w:r>
    </w:p>
    <w:p w14:paraId="602CC1D2" w14:textId="633BF8DD" w:rsidR="009C6898" w:rsidRPr="00CB3160" w:rsidRDefault="009C6898" w:rsidP="00AF050E">
      <w:pPr>
        <w:pStyle w:val="Tekstpodstawowy3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 xml:space="preserve">2.3. trybun i budynku zaplecza sportowego w miejscowości Byczyna oraz </w:t>
      </w:r>
      <w:r w:rsidRPr="00CB3160">
        <w:rPr>
          <w:rFonts w:ascii="Arial" w:hAnsi="Arial" w:cs="Arial"/>
          <w:sz w:val="22"/>
          <w:szCs w:val="22"/>
        </w:rPr>
        <w:t>budynku zaplecz</w:t>
      </w:r>
      <w:r w:rsidRPr="00CB3160">
        <w:rPr>
          <w:rFonts w:ascii="Arial" w:hAnsi="Arial" w:cs="Arial"/>
          <w:sz w:val="22"/>
          <w:szCs w:val="22"/>
        </w:rPr>
        <w:t>a</w:t>
      </w:r>
      <w:r w:rsidRPr="00CB3160">
        <w:rPr>
          <w:rFonts w:ascii="Arial" w:hAnsi="Arial" w:cs="Arial"/>
          <w:sz w:val="22"/>
          <w:szCs w:val="22"/>
        </w:rPr>
        <w:t xml:space="preserve"> szatniowo-</w:t>
      </w:r>
      <w:proofErr w:type="spellStart"/>
      <w:r w:rsidRPr="00CB3160">
        <w:rPr>
          <w:rFonts w:ascii="Arial" w:hAnsi="Arial" w:cs="Arial"/>
          <w:sz w:val="22"/>
          <w:szCs w:val="22"/>
        </w:rPr>
        <w:t>saniatarno</w:t>
      </w:r>
      <w:proofErr w:type="spellEnd"/>
      <w:r w:rsidRPr="00CB3160">
        <w:rPr>
          <w:rFonts w:ascii="Arial" w:hAnsi="Arial" w:cs="Arial"/>
          <w:sz w:val="22"/>
          <w:szCs w:val="22"/>
        </w:rPr>
        <w:t>-magazynowe</w:t>
      </w:r>
      <w:r w:rsidRPr="00CB3160">
        <w:rPr>
          <w:rFonts w:ascii="Arial" w:hAnsi="Arial" w:cs="Arial"/>
          <w:sz w:val="22"/>
          <w:szCs w:val="22"/>
        </w:rPr>
        <w:t xml:space="preserve"> w miejscowości Sworawa</w:t>
      </w:r>
      <w:r w:rsidR="002E232E" w:rsidRPr="00CB3160">
        <w:rPr>
          <w:rFonts w:ascii="Arial" w:hAnsi="Arial" w:cs="Arial"/>
          <w:sz w:val="22"/>
          <w:szCs w:val="22"/>
        </w:rPr>
        <w:t>.</w:t>
      </w:r>
    </w:p>
    <w:p w14:paraId="5DF709A3" w14:textId="77777777" w:rsidR="00141EF2" w:rsidRPr="00CB3160" w:rsidRDefault="00141EF2" w:rsidP="00AF050E">
      <w:pPr>
        <w:pStyle w:val="Tekstpodstawowy3"/>
        <w:rPr>
          <w:rFonts w:ascii="Arial" w:hAnsi="Arial" w:cs="Arial"/>
          <w:sz w:val="22"/>
          <w:szCs w:val="22"/>
        </w:rPr>
      </w:pPr>
    </w:p>
    <w:p w14:paraId="09A57EB2" w14:textId="78F92E3B" w:rsidR="00FC3E5E" w:rsidRPr="00CB3160" w:rsidRDefault="00F4100D" w:rsidP="00AF050E">
      <w:pPr>
        <w:pStyle w:val="Tekstpodstawowy3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Roczna Kontrola polega przede wszystkim na dokonaniu oceny ogólnego poziomu bezpieczeństwa wyposażenia, stanu technicznego nawierzchni i fundamentów po ich odkopaniu w razie potrzeby oraz negatywnych skutków oddziaływania warunków atmosferycznych. Również obejmuje sprawdzenie regulaminów placu zabaw, ogrodzenia, przestrzeni minimalnych między urządzeniami, stabilności, kompletności, stopnia zużycia urządzeń i stanu połączeń oraz wskazanie przeprowadzenia niezbędnych napraw i remontów w zakresie bezpieczeństwa.</w:t>
      </w:r>
    </w:p>
    <w:p w14:paraId="7D05716C" w14:textId="790B7B2F" w:rsidR="00FC3E5E" w:rsidRPr="00CB3160" w:rsidRDefault="00FC3E5E" w:rsidP="00AF050E">
      <w:pPr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CB3160">
        <w:rPr>
          <w:rFonts w:ascii="Arial" w:hAnsi="Arial" w:cs="Arial"/>
          <w:sz w:val="22"/>
          <w:szCs w:val="22"/>
          <w:lang w:val="x-none" w:eastAsia="x-none"/>
        </w:rPr>
        <w:t>3</w:t>
      </w:r>
      <w:r w:rsidR="00AF050E" w:rsidRPr="00CB3160">
        <w:rPr>
          <w:rFonts w:ascii="Arial" w:hAnsi="Arial" w:cs="Arial"/>
          <w:sz w:val="22"/>
          <w:szCs w:val="22"/>
          <w:lang w:val="x-none" w:eastAsia="x-none"/>
        </w:rPr>
        <w:t xml:space="preserve">. </w:t>
      </w:r>
      <w:bookmarkStart w:id="5" w:name="_Hlk192842376"/>
      <w:r w:rsidR="00AF050E" w:rsidRPr="00CB3160">
        <w:rPr>
          <w:rFonts w:ascii="Arial" w:hAnsi="Arial" w:cs="Arial"/>
          <w:sz w:val="22"/>
          <w:szCs w:val="22"/>
          <w:lang w:val="x-none" w:eastAsia="x-none"/>
        </w:rPr>
        <w:t>Kontrolę należy przeprowadzić pod kątem wymogów wskazanych w art. 62 ust. 1 pkt 1 lit. a ustawy z dnia 7 lipca 1994 r. – Prawo budowlane (Dz.U. z 202</w:t>
      </w:r>
      <w:r w:rsidR="00851A09" w:rsidRPr="00CB3160">
        <w:rPr>
          <w:rFonts w:ascii="Arial" w:hAnsi="Arial" w:cs="Arial"/>
          <w:sz w:val="22"/>
          <w:szCs w:val="22"/>
          <w:lang w:val="x-none" w:eastAsia="x-none"/>
        </w:rPr>
        <w:t>4</w:t>
      </w:r>
      <w:r w:rsidR="00AF050E" w:rsidRPr="00CB3160">
        <w:rPr>
          <w:rFonts w:ascii="Arial" w:hAnsi="Arial" w:cs="Arial"/>
          <w:sz w:val="22"/>
          <w:szCs w:val="22"/>
          <w:lang w:val="x-none" w:eastAsia="x-none"/>
        </w:rPr>
        <w:t xml:space="preserve"> r. poz. </w:t>
      </w:r>
      <w:r w:rsidR="00851A09" w:rsidRPr="00CB3160">
        <w:rPr>
          <w:rFonts w:ascii="Arial" w:hAnsi="Arial" w:cs="Arial"/>
          <w:sz w:val="22"/>
          <w:szCs w:val="22"/>
          <w:lang w:val="x-none" w:eastAsia="x-none"/>
        </w:rPr>
        <w:t>725, 834, 1222, 1847, 1881)</w:t>
      </w:r>
      <w:r w:rsidR="00AF050E" w:rsidRPr="00CB3160">
        <w:rPr>
          <w:rFonts w:ascii="Arial" w:hAnsi="Arial" w:cs="Arial"/>
          <w:sz w:val="22"/>
          <w:szCs w:val="22"/>
          <w:lang w:val="x-none" w:eastAsia="x-none"/>
        </w:rPr>
        <w:t xml:space="preserve"> zgodnie z obowiązującymi normami dotyczącymi wyposażenia placów zabaw</w:t>
      </w:r>
      <w:r w:rsidR="00851A09" w:rsidRPr="00CB3160">
        <w:rPr>
          <w:rFonts w:ascii="Arial" w:hAnsi="Arial" w:cs="Arial"/>
          <w:sz w:val="22"/>
          <w:szCs w:val="22"/>
          <w:lang w:val="x-none" w:eastAsia="x-none"/>
        </w:rPr>
        <w:t xml:space="preserve"> oraz </w:t>
      </w:r>
      <w:r w:rsidR="00851A09" w:rsidRPr="00CB3160">
        <w:rPr>
          <w:rFonts w:ascii="Arial" w:hAnsi="Arial" w:cs="Arial"/>
          <w:sz w:val="22"/>
          <w:szCs w:val="22"/>
          <w:lang w:val="x-none" w:eastAsia="x-none"/>
        </w:rPr>
        <w:lastRenderedPageBreak/>
        <w:t>siłowni plenerowych, a w szczególności PN-EN 1176-7, PN-EN 1177, PN-EN 16630, PN-EN 748, PN-EN 749, PN-EN 1270.</w:t>
      </w:r>
    </w:p>
    <w:bookmarkEnd w:id="5"/>
    <w:p w14:paraId="3E9AF1A5" w14:textId="413BCA1A" w:rsidR="00AF050E" w:rsidRPr="00CB3160" w:rsidRDefault="00FC3E5E" w:rsidP="00AF050E">
      <w:pPr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CB3160">
        <w:rPr>
          <w:rFonts w:ascii="Arial" w:hAnsi="Arial" w:cs="Arial"/>
          <w:sz w:val="22"/>
          <w:szCs w:val="22"/>
          <w:lang w:val="x-none" w:eastAsia="x-none"/>
        </w:rPr>
        <w:t>4</w:t>
      </w:r>
      <w:r w:rsidR="00AF050E" w:rsidRPr="00CB3160">
        <w:rPr>
          <w:rFonts w:ascii="Arial" w:hAnsi="Arial" w:cs="Arial"/>
          <w:sz w:val="22"/>
          <w:szCs w:val="22"/>
          <w:lang w:val="x-none" w:eastAsia="x-none"/>
        </w:rPr>
        <w:t>. Z przeprowadzonych kontroli Wykonawca sporządzi dla każdej lokalizacji oddzielnie protok</w:t>
      </w:r>
      <w:r w:rsidR="003F4FF5" w:rsidRPr="00CB3160">
        <w:rPr>
          <w:rFonts w:ascii="Arial" w:hAnsi="Arial" w:cs="Arial"/>
          <w:sz w:val="22"/>
          <w:szCs w:val="22"/>
          <w:lang w:val="x-none" w:eastAsia="x-none"/>
        </w:rPr>
        <w:t>ół</w:t>
      </w:r>
      <w:r w:rsidR="00AF050E" w:rsidRPr="00CB3160">
        <w:rPr>
          <w:rFonts w:ascii="Arial" w:hAnsi="Arial" w:cs="Arial"/>
          <w:sz w:val="22"/>
          <w:szCs w:val="22"/>
          <w:lang w:val="x-none" w:eastAsia="x-none"/>
        </w:rPr>
        <w:t xml:space="preserve"> w formie papierowej i elektronicznej (format pdf). Każdy protokół powinien zawierać dokumentację fotograficzną.</w:t>
      </w:r>
    </w:p>
    <w:p w14:paraId="59350FFF" w14:textId="77777777" w:rsidR="00DE3DE5" w:rsidRPr="00CB3160" w:rsidRDefault="00DE3DE5" w:rsidP="00DE3DE5">
      <w:pPr>
        <w:jc w:val="both"/>
        <w:rPr>
          <w:rFonts w:ascii="Arial" w:hAnsi="Arial" w:cs="Arial"/>
          <w:sz w:val="22"/>
          <w:szCs w:val="22"/>
          <w:u w:val="single"/>
        </w:rPr>
      </w:pPr>
      <w:r w:rsidRPr="00CB3160">
        <w:rPr>
          <w:rFonts w:ascii="Arial" w:hAnsi="Arial" w:cs="Arial"/>
          <w:color w:val="000000"/>
          <w:sz w:val="22"/>
          <w:szCs w:val="22"/>
          <w:u w:val="single"/>
        </w:rPr>
        <w:t>Przed złożeniem oferty Wykonawcy winien dokonać oględzin, oraz dokonać stosownych pomiarów przedmiotu zamówienia.</w:t>
      </w:r>
    </w:p>
    <w:p w14:paraId="795A4A65" w14:textId="77777777" w:rsidR="00DE3DE5" w:rsidRPr="00CB3160" w:rsidRDefault="00DE3DE5" w:rsidP="00DE3DE5">
      <w:pPr>
        <w:pStyle w:val="Akapitzlist"/>
        <w:widowControl w:val="0"/>
        <w:suppressAutoHyphens/>
        <w:overflowPunct w:val="0"/>
        <w:ind w:left="0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CB3160">
        <w:rPr>
          <w:rFonts w:ascii="Arial" w:hAnsi="Arial" w:cs="Arial"/>
          <w:color w:val="000000"/>
          <w:sz w:val="22"/>
          <w:szCs w:val="22"/>
          <w:u w:val="single"/>
        </w:rPr>
        <w:t xml:space="preserve">Materiały potrzebne do wykonania niniejszego </w:t>
      </w:r>
      <w:r w:rsidRPr="00CB3160">
        <w:rPr>
          <w:rFonts w:ascii="Arial" w:eastAsia="Calibri" w:hAnsi="Arial" w:cs="Arial"/>
          <w:sz w:val="22"/>
          <w:szCs w:val="22"/>
          <w:u w:val="single"/>
          <w:lang w:eastAsia="en-US"/>
        </w:rPr>
        <w:t>zadania</w:t>
      </w:r>
      <w:r w:rsidRPr="00CB3160">
        <w:rPr>
          <w:rFonts w:ascii="Arial" w:hAnsi="Arial" w:cs="Arial"/>
          <w:color w:val="000000"/>
          <w:sz w:val="22"/>
          <w:szCs w:val="22"/>
          <w:u w:val="single"/>
        </w:rPr>
        <w:t xml:space="preserve"> zostaną zakupione przez </w:t>
      </w:r>
      <w:r w:rsidRPr="00CB3160">
        <w:rPr>
          <w:rFonts w:ascii="Arial" w:eastAsia="Calibri" w:hAnsi="Arial" w:cs="Arial"/>
          <w:sz w:val="22"/>
          <w:szCs w:val="22"/>
          <w:u w:val="single"/>
          <w:lang w:eastAsia="en-US"/>
        </w:rPr>
        <w:t>Wykonawcę.</w:t>
      </w:r>
    </w:p>
    <w:p w14:paraId="73449510" w14:textId="77777777" w:rsidR="00851A09" w:rsidRPr="00CB3160" w:rsidRDefault="00851A09" w:rsidP="005566FB">
      <w:pPr>
        <w:jc w:val="both"/>
        <w:rPr>
          <w:rFonts w:ascii="Arial" w:hAnsi="Arial" w:cs="Arial"/>
          <w:bCs/>
          <w:sz w:val="22"/>
          <w:szCs w:val="22"/>
        </w:rPr>
      </w:pPr>
    </w:p>
    <w:p w14:paraId="2917854B" w14:textId="77777777" w:rsidR="0026466E" w:rsidRPr="00CB3160" w:rsidRDefault="0026466E" w:rsidP="0026466E">
      <w:pPr>
        <w:jc w:val="both"/>
        <w:rPr>
          <w:rFonts w:ascii="Arial" w:hAnsi="Arial" w:cs="Arial"/>
          <w:b/>
          <w:sz w:val="22"/>
          <w:szCs w:val="22"/>
        </w:rPr>
      </w:pPr>
      <w:r w:rsidRPr="00CB3160">
        <w:rPr>
          <w:rFonts w:ascii="Arial" w:hAnsi="Arial" w:cs="Arial"/>
          <w:b/>
          <w:sz w:val="22"/>
          <w:szCs w:val="22"/>
        </w:rPr>
        <w:t>3. Zdolności technicznej lub zawodowej:</w:t>
      </w:r>
    </w:p>
    <w:p w14:paraId="4DE8CB7A" w14:textId="73A13F72" w:rsidR="0026466E" w:rsidRPr="00CB3160" w:rsidRDefault="0026466E" w:rsidP="003F4FF5">
      <w:pPr>
        <w:jc w:val="both"/>
        <w:rPr>
          <w:rFonts w:ascii="Arial" w:hAnsi="Arial" w:cs="Arial"/>
          <w:bCs/>
          <w:sz w:val="22"/>
          <w:szCs w:val="22"/>
        </w:rPr>
      </w:pPr>
      <w:r w:rsidRPr="00CB3160">
        <w:rPr>
          <w:rFonts w:ascii="Arial" w:hAnsi="Arial" w:cs="Arial"/>
          <w:bCs/>
          <w:sz w:val="22"/>
          <w:szCs w:val="22"/>
        </w:rPr>
        <w:t>3.1. Wymagane jest wykazanie przez Wykonawcę, że w okresie ostatnich 3 lat przed upływem terminu składania ofert, a jeżeli okres prowadzenia działalności jest krótszy – w tym okresie wykonał minimum jedną  usługę w zakresie zgodnym z przedmiotem zamówienia polegającą na:</w:t>
      </w:r>
      <w:r w:rsidR="00CB3160">
        <w:rPr>
          <w:rFonts w:ascii="Arial" w:hAnsi="Arial" w:cs="Arial"/>
          <w:bCs/>
          <w:sz w:val="22"/>
          <w:szCs w:val="22"/>
        </w:rPr>
        <w:t xml:space="preserve"> </w:t>
      </w:r>
      <w:r w:rsidRPr="00CB3160">
        <w:rPr>
          <w:rFonts w:ascii="Arial" w:eastAsia="Calibri" w:hAnsi="Arial" w:cs="Arial"/>
          <w:sz w:val="22"/>
          <w:szCs w:val="22"/>
          <w:lang w:eastAsia="en-US"/>
        </w:rPr>
        <w:t>Przeprowadzeni</w:t>
      </w:r>
      <w:r w:rsidR="003B2B28" w:rsidRPr="00CB3160">
        <w:rPr>
          <w:rFonts w:ascii="Arial" w:eastAsia="Calibri" w:hAnsi="Arial" w:cs="Arial"/>
          <w:sz w:val="22"/>
          <w:szCs w:val="22"/>
          <w:lang w:eastAsia="en-US"/>
        </w:rPr>
        <w:t>u</w:t>
      </w:r>
      <w:r w:rsidRPr="00CB3160">
        <w:rPr>
          <w:rFonts w:ascii="Arial" w:eastAsia="Calibri" w:hAnsi="Arial" w:cs="Arial"/>
          <w:sz w:val="22"/>
          <w:szCs w:val="22"/>
          <w:lang w:eastAsia="en-US"/>
        </w:rPr>
        <w:t xml:space="preserve"> kontroli corocznej głównej plac</w:t>
      </w:r>
      <w:r w:rsidR="002E232E" w:rsidRPr="00CB3160">
        <w:rPr>
          <w:rFonts w:ascii="Arial" w:eastAsia="Calibri" w:hAnsi="Arial" w:cs="Arial"/>
          <w:sz w:val="22"/>
          <w:szCs w:val="22"/>
          <w:lang w:eastAsia="en-US"/>
        </w:rPr>
        <w:t xml:space="preserve">u </w:t>
      </w:r>
      <w:r w:rsidRPr="00CB3160">
        <w:rPr>
          <w:rFonts w:ascii="Arial" w:eastAsia="Calibri" w:hAnsi="Arial" w:cs="Arial"/>
          <w:sz w:val="22"/>
          <w:szCs w:val="22"/>
          <w:lang w:eastAsia="en-US"/>
        </w:rPr>
        <w:t>zabaw</w:t>
      </w:r>
      <w:r w:rsidR="003B2B28" w:rsidRPr="00CB3160">
        <w:rPr>
          <w:rFonts w:ascii="Arial" w:eastAsia="Calibri" w:hAnsi="Arial" w:cs="Arial"/>
          <w:sz w:val="22"/>
          <w:szCs w:val="22"/>
          <w:lang w:eastAsia="en-US"/>
        </w:rPr>
        <w:t xml:space="preserve"> oraz</w:t>
      </w:r>
      <w:r w:rsidRPr="00CB3160">
        <w:rPr>
          <w:rFonts w:ascii="Arial" w:eastAsia="Calibri" w:hAnsi="Arial" w:cs="Arial"/>
          <w:sz w:val="22"/>
          <w:szCs w:val="22"/>
          <w:lang w:eastAsia="en-US"/>
        </w:rPr>
        <w:t xml:space="preserve"> siłowni plenerow</w:t>
      </w:r>
      <w:r w:rsidR="002E232E" w:rsidRPr="00CB3160">
        <w:rPr>
          <w:rFonts w:ascii="Arial" w:eastAsia="Calibri" w:hAnsi="Arial" w:cs="Arial"/>
          <w:sz w:val="22"/>
          <w:szCs w:val="22"/>
          <w:lang w:eastAsia="en-US"/>
        </w:rPr>
        <w:t>ej lub boiska do piłki lub budynku</w:t>
      </w:r>
      <w:r w:rsidR="009C7DB5" w:rsidRPr="00CB3160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2E232E" w:rsidRPr="00CB3160">
        <w:rPr>
          <w:rFonts w:ascii="Arial" w:eastAsia="Calibri" w:hAnsi="Arial" w:cs="Arial"/>
          <w:sz w:val="22"/>
          <w:szCs w:val="22"/>
          <w:lang w:eastAsia="en-US"/>
        </w:rPr>
        <w:t>zaplecza sportowego</w:t>
      </w:r>
      <w:r w:rsidR="009C7DB5" w:rsidRPr="00CB3160">
        <w:rPr>
          <w:rFonts w:ascii="Arial" w:eastAsia="Calibri" w:hAnsi="Arial" w:cs="Arial"/>
          <w:sz w:val="22"/>
          <w:szCs w:val="22"/>
          <w:lang w:eastAsia="en-US"/>
        </w:rPr>
        <w:t xml:space="preserve"> (szatni)</w:t>
      </w:r>
      <w:r w:rsidRPr="00CB3160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76D2E0DB" w14:textId="77777777" w:rsidR="0026466E" w:rsidRPr="00CB3160" w:rsidRDefault="0026466E" w:rsidP="0026466E">
      <w:pPr>
        <w:jc w:val="both"/>
        <w:rPr>
          <w:rFonts w:ascii="Arial" w:hAnsi="Arial" w:cs="Arial"/>
          <w:bCs/>
          <w:sz w:val="22"/>
          <w:szCs w:val="22"/>
        </w:rPr>
      </w:pPr>
      <w:r w:rsidRPr="00CB3160">
        <w:rPr>
          <w:rFonts w:ascii="Arial" w:hAnsi="Arial" w:cs="Arial"/>
          <w:bCs/>
          <w:sz w:val="22"/>
          <w:szCs w:val="22"/>
        </w:rPr>
        <w:t>Zamawiający nie wymaga by powyższe usługi były wykonane w ramach jednego zamówienia;</w:t>
      </w:r>
    </w:p>
    <w:p w14:paraId="13093416" w14:textId="77777777" w:rsidR="0026466E" w:rsidRPr="00CB3160" w:rsidRDefault="0026466E" w:rsidP="0026466E">
      <w:pPr>
        <w:jc w:val="both"/>
        <w:rPr>
          <w:rFonts w:ascii="Arial" w:hAnsi="Arial" w:cs="Arial"/>
          <w:bCs/>
          <w:sz w:val="22"/>
          <w:szCs w:val="22"/>
        </w:rPr>
      </w:pPr>
      <w:r w:rsidRPr="00CB3160">
        <w:rPr>
          <w:rFonts w:ascii="Arial" w:hAnsi="Arial" w:cs="Arial"/>
          <w:bCs/>
          <w:sz w:val="22"/>
          <w:szCs w:val="22"/>
        </w:rPr>
        <w:t>3.2. Dowodami, o których mowa w pkt 3.1 są referencje bądź inne dokumenty wystawione przez podmiot, na rzecz którego usługi były wykonywane, a w przypadku świadczeń okresowych lub ciągłych są wykonywane, a jeżeli z uzasadnionej przyczyny o obiektywnym charakterze wykonawca nie jest w stanie uzyskać tych dokumentów - oświadczenie wykonawcy;</w:t>
      </w:r>
    </w:p>
    <w:p w14:paraId="631FF3A7" w14:textId="77777777" w:rsidR="0026466E" w:rsidRPr="00CB3160" w:rsidRDefault="0026466E" w:rsidP="0026466E">
      <w:pPr>
        <w:jc w:val="both"/>
        <w:rPr>
          <w:rFonts w:ascii="Arial" w:hAnsi="Arial" w:cs="Arial"/>
          <w:bCs/>
          <w:sz w:val="22"/>
          <w:szCs w:val="22"/>
        </w:rPr>
      </w:pPr>
      <w:r w:rsidRPr="00CB3160">
        <w:rPr>
          <w:rFonts w:ascii="Arial" w:hAnsi="Arial" w:cs="Arial"/>
          <w:bCs/>
          <w:sz w:val="22"/>
          <w:szCs w:val="22"/>
        </w:rPr>
        <w:t>3.3. W przypadku świadczeń okresowych lub ciągłych nadal wykonywanych referencje bądź inne dokumenty potwierdzające ich należyte wykonywanie;</w:t>
      </w:r>
    </w:p>
    <w:p w14:paraId="5BD32854" w14:textId="77777777" w:rsidR="0026466E" w:rsidRPr="00CB3160" w:rsidRDefault="0026466E" w:rsidP="0026466E">
      <w:pPr>
        <w:jc w:val="both"/>
        <w:rPr>
          <w:rFonts w:ascii="Arial" w:hAnsi="Arial" w:cs="Arial"/>
          <w:bCs/>
          <w:sz w:val="22"/>
          <w:szCs w:val="22"/>
        </w:rPr>
      </w:pPr>
      <w:r w:rsidRPr="00CB3160">
        <w:rPr>
          <w:rFonts w:ascii="Arial" w:hAnsi="Arial" w:cs="Arial"/>
          <w:bCs/>
          <w:sz w:val="22"/>
          <w:szCs w:val="22"/>
        </w:rPr>
        <w:t>3.4. Jeżeli wykaz, oświadczenia lub inne złożone przez Wykonawcę dokumenty budzą wątpliwość Zamawiającego może on zwrócić się bezpośrednio do właściwego podmiotu, na rzecz którego usługi były wykonane, a w przypadku świadczeń okresowych lub ciągłych są wykonywane o dodatkowe informacje lub dokumenty w tym zakresie;</w:t>
      </w:r>
    </w:p>
    <w:p w14:paraId="4EBF167A" w14:textId="77777777" w:rsidR="0026466E" w:rsidRPr="00CB3160" w:rsidRDefault="0026466E" w:rsidP="0026466E">
      <w:pPr>
        <w:jc w:val="both"/>
        <w:rPr>
          <w:rFonts w:ascii="Arial" w:hAnsi="Arial" w:cs="Arial"/>
          <w:bCs/>
          <w:sz w:val="22"/>
          <w:szCs w:val="22"/>
        </w:rPr>
      </w:pPr>
      <w:r w:rsidRPr="00CB3160">
        <w:rPr>
          <w:rFonts w:ascii="Arial" w:hAnsi="Arial" w:cs="Arial"/>
          <w:bCs/>
          <w:sz w:val="22"/>
          <w:szCs w:val="22"/>
        </w:rPr>
        <w:t>3.5. W przypadku wspólnego ubiegania się o udzielenie niniejszego zamówienia przez dwóch lub więcej Wykonawców ocena w/w warunków dotyczyć będzie wszystkich Wykonawców łącznie.</w:t>
      </w:r>
    </w:p>
    <w:p w14:paraId="13CE18BF" w14:textId="77777777" w:rsidR="0026466E" w:rsidRPr="00CB3160" w:rsidRDefault="0026466E" w:rsidP="005566FB">
      <w:pPr>
        <w:jc w:val="both"/>
        <w:rPr>
          <w:rFonts w:ascii="Arial" w:hAnsi="Arial" w:cs="Arial"/>
          <w:bCs/>
          <w:sz w:val="22"/>
          <w:szCs w:val="22"/>
        </w:rPr>
      </w:pPr>
    </w:p>
    <w:p w14:paraId="6498035E" w14:textId="3E170515" w:rsidR="005566FB" w:rsidRPr="00CB3160" w:rsidRDefault="003B2B28" w:rsidP="005566FB">
      <w:pPr>
        <w:widowControl w:val="0"/>
        <w:tabs>
          <w:tab w:val="left" w:pos="338"/>
        </w:tabs>
        <w:suppressAutoHyphens/>
        <w:ind w:left="283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CB3160">
        <w:rPr>
          <w:rFonts w:ascii="Arial" w:hAnsi="Arial" w:cs="Arial"/>
          <w:b/>
          <w:color w:val="000000"/>
          <w:sz w:val="22"/>
          <w:szCs w:val="22"/>
        </w:rPr>
        <w:t>4</w:t>
      </w:r>
      <w:r w:rsidR="005566FB" w:rsidRPr="00CB3160">
        <w:rPr>
          <w:rFonts w:ascii="Arial" w:hAnsi="Arial" w:cs="Arial"/>
          <w:b/>
          <w:color w:val="000000"/>
          <w:sz w:val="24"/>
          <w:szCs w:val="24"/>
        </w:rPr>
        <w:t xml:space="preserve">. </w:t>
      </w:r>
      <w:r w:rsidR="005566FB" w:rsidRPr="00CB3160">
        <w:rPr>
          <w:rFonts w:ascii="Arial" w:hAnsi="Arial" w:cs="Arial"/>
          <w:b/>
          <w:color w:val="000000"/>
          <w:sz w:val="22"/>
          <w:szCs w:val="22"/>
        </w:rPr>
        <w:t>Rodzaje i opis kryteriów, którymi Zamawiający będzie się kierował  przy wyborze oferty, wraz z podaniem znaczenia tych kryteriów i sposobu oceny ofert oraz opis sposobu obliczenia ceny.</w:t>
      </w:r>
    </w:p>
    <w:p w14:paraId="36C61EE4" w14:textId="77777777" w:rsidR="00DE3DE5" w:rsidRPr="00CB3160" w:rsidRDefault="003B2B28" w:rsidP="00DE3DE5">
      <w:pPr>
        <w:widowControl w:val="0"/>
        <w:suppressAutoHyphens/>
        <w:jc w:val="both"/>
        <w:rPr>
          <w:rFonts w:ascii="Arial" w:hAnsi="Arial" w:cs="Arial"/>
          <w:color w:val="000000"/>
          <w:sz w:val="22"/>
          <w:szCs w:val="22"/>
        </w:rPr>
      </w:pPr>
      <w:r w:rsidRPr="00CB3160">
        <w:rPr>
          <w:rFonts w:ascii="Arial" w:hAnsi="Arial" w:cs="Arial"/>
          <w:color w:val="000000"/>
          <w:sz w:val="22"/>
          <w:szCs w:val="22"/>
        </w:rPr>
        <w:t>4</w:t>
      </w:r>
      <w:r w:rsidR="005566FB" w:rsidRPr="00CB3160">
        <w:rPr>
          <w:rFonts w:ascii="Arial" w:hAnsi="Arial" w:cs="Arial"/>
          <w:color w:val="000000"/>
          <w:sz w:val="22"/>
          <w:szCs w:val="22"/>
        </w:rPr>
        <w:t>.1. W cenę oferty należy wliczyć:</w:t>
      </w:r>
    </w:p>
    <w:p w14:paraId="699BE053" w14:textId="77777777" w:rsidR="00DE3DE5" w:rsidRPr="00CB3160" w:rsidRDefault="005566FB" w:rsidP="00DE3DE5">
      <w:pPr>
        <w:widowControl w:val="0"/>
        <w:numPr>
          <w:ilvl w:val="0"/>
          <w:numId w:val="58"/>
        </w:numPr>
        <w:suppressAutoHyphens/>
        <w:jc w:val="both"/>
        <w:rPr>
          <w:rFonts w:ascii="Arial" w:hAnsi="Arial" w:cs="Arial"/>
          <w:color w:val="000000"/>
          <w:sz w:val="22"/>
          <w:szCs w:val="22"/>
        </w:rPr>
      </w:pPr>
      <w:r w:rsidRPr="00CB3160">
        <w:rPr>
          <w:rFonts w:ascii="Arial" w:hAnsi="Arial" w:cs="Arial"/>
          <w:color w:val="000000"/>
          <w:sz w:val="22"/>
          <w:szCs w:val="22"/>
        </w:rPr>
        <w:t>cenę jednostkową</w:t>
      </w:r>
      <w:r w:rsidRPr="00CB3160">
        <w:rPr>
          <w:rFonts w:ascii="Arial" w:hAnsi="Arial" w:cs="Arial"/>
          <w:sz w:val="22"/>
          <w:szCs w:val="22"/>
        </w:rPr>
        <w:t xml:space="preserve"> usługi określoną w oparciu o przedmiot zamówienia zgodnie</w:t>
      </w:r>
      <w:r w:rsidRPr="00CB3160">
        <w:rPr>
          <w:rFonts w:ascii="Arial" w:hAnsi="Arial" w:cs="Arial"/>
          <w:sz w:val="22"/>
          <w:szCs w:val="22"/>
        </w:rPr>
        <w:br/>
        <w:t>z załączonym formularzem cenowym,</w:t>
      </w:r>
    </w:p>
    <w:p w14:paraId="1BF9C5A4" w14:textId="77777777" w:rsidR="00DE3DE5" w:rsidRPr="00CB3160" w:rsidRDefault="005566FB" w:rsidP="00DE3DE5">
      <w:pPr>
        <w:widowControl w:val="0"/>
        <w:numPr>
          <w:ilvl w:val="0"/>
          <w:numId w:val="58"/>
        </w:numPr>
        <w:suppressAutoHyphens/>
        <w:jc w:val="both"/>
        <w:rPr>
          <w:rFonts w:ascii="Arial" w:hAnsi="Arial" w:cs="Arial"/>
          <w:color w:val="000000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obowiązujący podatek od towarów i usług VAT,</w:t>
      </w:r>
    </w:p>
    <w:p w14:paraId="581FF739" w14:textId="77777777" w:rsidR="005566FB" w:rsidRPr="00CB3160" w:rsidRDefault="005566FB" w:rsidP="00DE3DE5">
      <w:pPr>
        <w:widowControl w:val="0"/>
        <w:numPr>
          <w:ilvl w:val="0"/>
          <w:numId w:val="58"/>
        </w:numPr>
        <w:suppressAutoHyphens/>
        <w:jc w:val="both"/>
        <w:rPr>
          <w:rFonts w:ascii="Arial" w:hAnsi="Arial" w:cs="Arial"/>
          <w:color w:val="000000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cena powinna zawierać wszystkie niezbędne koszty związane z prawidłową realizacją zamówienie.</w:t>
      </w:r>
    </w:p>
    <w:p w14:paraId="5D5C2CF5" w14:textId="77777777" w:rsidR="005566FB" w:rsidRPr="00CB3160" w:rsidRDefault="003B2B28" w:rsidP="005566FB">
      <w:pPr>
        <w:widowControl w:val="0"/>
        <w:suppressAutoHyphens/>
        <w:jc w:val="both"/>
        <w:rPr>
          <w:rFonts w:ascii="Arial" w:hAnsi="Arial" w:cs="Arial"/>
          <w:color w:val="000000"/>
          <w:sz w:val="22"/>
          <w:szCs w:val="22"/>
        </w:rPr>
      </w:pPr>
      <w:r w:rsidRPr="00CB3160">
        <w:rPr>
          <w:rFonts w:ascii="Arial" w:hAnsi="Arial" w:cs="Arial"/>
          <w:color w:val="000000"/>
          <w:sz w:val="22"/>
          <w:szCs w:val="22"/>
        </w:rPr>
        <w:t>4</w:t>
      </w:r>
      <w:r w:rsidR="005566FB" w:rsidRPr="00CB3160">
        <w:rPr>
          <w:rFonts w:ascii="Arial" w:hAnsi="Arial" w:cs="Arial"/>
          <w:color w:val="000000"/>
          <w:sz w:val="22"/>
          <w:szCs w:val="22"/>
        </w:rPr>
        <w:t xml:space="preserve">.2. Cena podana przez </w:t>
      </w:r>
      <w:r w:rsidR="00FB6214" w:rsidRPr="00CB3160">
        <w:rPr>
          <w:rFonts w:ascii="Arial" w:hAnsi="Arial" w:cs="Arial"/>
          <w:color w:val="000000"/>
          <w:sz w:val="22"/>
          <w:szCs w:val="22"/>
        </w:rPr>
        <w:t>Wykonawcę</w:t>
      </w:r>
      <w:r w:rsidR="005566FB" w:rsidRPr="00CB3160">
        <w:rPr>
          <w:rFonts w:ascii="Arial" w:hAnsi="Arial" w:cs="Arial"/>
          <w:color w:val="000000"/>
          <w:sz w:val="22"/>
          <w:szCs w:val="22"/>
        </w:rPr>
        <w:t xml:space="preserve"> jest obowiązująca przez okres umowy i nie będzie podlegała zmianie.</w:t>
      </w:r>
    </w:p>
    <w:p w14:paraId="34359862" w14:textId="77777777" w:rsidR="005566FB" w:rsidRPr="00CB3160" w:rsidRDefault="005566FB" w:rsidP="005566FB">
      <w:pPr>
        <w:widowControl w:val="0"/>
        <w:suppressAutoHyphens/>
        <w:jc w:val="both"/>
        <w:rPr>
          <w:rFonts w:ascii="Arial" w:hAnsi="Arial" w:cs="Arial"/>
          <w:color w:val="000000"/>
          <w:sz w:val="22"/>
          <w:szCs w:val="22"/>
        </w:rPr>
      </w:pPr>
      <w:r w:rsidRPr="00CB3160">
        <w:rPr>
          <w:rFonts w:ascii="Arial" w:hAnsi="Arial" w:cs="Arial"/>
          <w:color w:val="000000"/>
          <w:sz w:val="22"/>
          <w:szCs w:val="22"/>
        </w:rPr>
        <w:t xml:space="preserve">Przy wyborze ofert Zamawiający będzie się kierował następującym kryterium: </w:t>
      </w:r>
    </w:p>
    <w:p w14:paraId="0723B83A" w14:textId="77777777" w:rsidR="005566FB" w:rsidRPr="00CB3160" w:rsidRDefault="005566FB" w:rsidP="005566FB">
      <w:pPr>
        <w:widowControl w:val="0"/>
        <w:suppressAutoHyphens/>
        <w:jc w:val="both"/>
        <w:rPr>
          <w:rFonts w:ascii="Arial" w:hAnsi="Arial" w:cs="Arial"/>
          <w:color w:val="000000"/>
          <w:sz w:val="22"/>
          <w:szCs w:val="22"/>
        </w:rPr>
      </w:pPr>
      <w:r w:rsidRPr="00CB3160">
        <w:rPr>
          <w:rFonts w:ascii="Arial" w:hAnsi="Arial" w:cs="Arial"/>
          <w:color w:val="000000"/>
          <w:sz w:val="22"/>
          <w:szCs w:val="22"/>
        </w:rPr>
        <w:t>cena - 100 %.</w:t>
      </w:r>
    </w:p>
    <w:p w14:paraId="005F4DA2" w14:textId="77777777" w:rsidR="005566FB" w:rsidRPr="00CB3160" w:rsidRDefault="005566FB" w:rsidP="005566FB">
      <w:pPr>
        <w:widowControl w:val="0"/>
        <w:suppressAutoHyphens/>
        <w:ind w:left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6331FB0B" w14:textId="5D124011" w:rsidR="005566FB" w:rsidRPr="00CB3160" w:rsidRDefault="003B2B28" w:rsidP="005566FB">
      <w:pPr>
        <w:widowControl w:val="0"/>
        <w:suppressAutoHyphens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CB3160">
        <w:rPr>
          <w:rFonts w:ascii="Arial" w:hAnsi="Arial" w:cs="Arial"/>
          <w:b/>
          <w:color w:val="000000"/>
          <w:sz w:val="22"/>
          <w:szCs w:val="22"/>
        </w:rPr>
        <w:t>5</w:t>
      </w:r>
      <w:r w:rsidR="005566FB" w:rsidRPr="00CB3160">
        <w:rPr>
          <w:rFonts w:ascii="Arial" w:hAnsi="Arial" w:cs="Arial"/>
          <w:b/>
          <w:color w:val="000000"/>
          <w:sz w:val="22"/>
          <w:szCs w:val="22"/>
        </w:rPr>
        <w:t>. Wymagany termin realizacji zamówienia</w:t>
      </w:r>
      <w:r w:rsidR="005566FB" w:rsidRPr="00CB3160">
        <w:rPr>
          <w:rFonts w:ascii="Arial" w:hAnsi="Arial" w:cs="Arial"/>
          <w:color w:val="000000"/>
          <w:sz w:val="22"/>
          <w:szCs w:val="22"/>
        </w:rPr>
        <w:t xml:space="preserve"> : do </w:t>
      </w:r>
      <w:r w:rsidR="009C6898" w:rsidRPr="00CB3160">
        <w:rPr>
          <w:rFonts w:ascii="Arial" w:hAnsi="Arial" w:cs="Arial"/>
          <w:color w:val="000000"/>
          <w:sz w:val="22"/>
          <w:szCs w:val="22"/>
        </w:rPr>
        <w:t xml:space="preserve">45 </w:t>
      </w:r>
      <w:r w:rsidR="005566FB" w:rsidRPr="00CB3160">
        <w:rPr>
          <w:rFonts w:ascii="Arial" w:hAnsi="Arial" w:cs="Arial"/>
          <w:color w:val="000000"/>
          <w:sz w:val="22"/>
          <w:szCs w:val="22"/>
        </w:rPr>
        <w:t xml:space="preserve">dni </w:t>
      </w:r>
      <w:r w:rsidR="0026466E" w:rsidRPr="00CB3160">
        <w:rPr>
          <w:rFonts w:ascii="Arial" w:hAnsi="Arial" w:cs="Arial"/>
          <w:color w:val="000000"/>
          <w:sz w:val="22"/>
          <w:szCs w:val="22"/>
        </w:rPr>
        <w:t>od dnia podpisania umowy.</w:t>
      </w:r>
    </w:p>
    <w:p w14:paraId="0F78C1DF" w14:textId="77777777" w:rsidR="005566FB" w:rsidRPr="00CB3160" w:rsidRDefault="005566FB" w:rsidP="005566FB">
      <w:pPr>
        <w:widowControl w:val="0"/>
        <w:suppressAutoHyphens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6B246F4" w14:textId="77777777" w:rsidR="005566FB" w:rsidRPr="00CB3160" w:rsidRDefault="003B2B28" w:rsidP="005566FB">
      <w:pPr>
        <w:widowControl w:val="0"/>
        <w:suppressAutoHyphens/>
        <w:jc w:val="both"/>
        <w:rPr>
          <w:rFonts w:ascii="Arial" w:hAnsi="Arial" w:cs="Arial"/>
          <w:color w:val="000000"/>
          <w:sz w:val="22"/>
          <w:szCs w:val="22"/>
        </w:rPr>
      </w:pPr>
      <w:r w:rsidRPr="00CB3160">
        <w:rPr>
          <w:rFonts w:ascii="Arial" w:hAnsi="Arial" w:cs="Arial"/>
          <w:b/>
          <w:color w:val="000000"/>
          <w:sz w:val="22"/>
          <w:szCs w:val="22"/>
        </w:rPr>
        <w:t>6</w:t>
      </w:r>
      <w:r w:rsidR="005566FB" w:rsidRPr="00CB3160">
        <w:rPr>
          <w:rFonts w:ascii="Arial" w:hAnsi="Arial" w:cs="Arial"/>
          <w:b/>
          <w:color w:val="000000"/>
          <w:sz w:val="22"/>
          <w:szCs w:val="22"/>
        </w:rPr>
        <w:t>. Miejsce, sposób i termin składania ofert.</w:t>
      </w:r>
    </w:p>
    <w:p w14:paraId="2058C84C" w14:textId="2A9FA63A" w:rsidR="005566FB" w:rsidRPr="00CB3160" w:rsidRDefault="003B2B28" w:rsidP="003F4FF5">
      <w:pPr>
        <w:widowControl w:val="0"/>
        <w:suppressAutoHyphens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CB3160">
        <w:rPr>
          <w:rFonts w:ascii="Arial" w:hAnsi="Arial" w:cs="Arial"/>
          <w:color w:val="000000"/>
          <w:sz w:val="22"/>
          <w:szCs w:val="22"/>
        </w:rPr>
        <w:t>6</w:t>
      </w:r>
      <w:r w:rsidR="005566FB" w:rsidRPr="00CB3160">
        <w:rPr>
          <w:rFonts w:ascii="Arial" w:hAnsi="Arial" w:cs="Arial"/>
          <w:color w:val="000000"/>
          <w:sz w:val="22"/>
          <w:szCs w:val="22"/>
        </w:rPr>
        <w:t xml:space="preserve">.1. </w:t>
      </w:r>
      <w:r w:rsidR="003F4FF5" w:rsidRPr="00CB3160">
        <w:rPr>
          <w:rFonts w:ascii="Arial" w:hAnsi="Arial" w:cs="Arial"/>
          <w:color w:val="000000"/>
          <w:sz w:val="22"/>
          <w:szCs w:val="22"/>
        </w:rPr>
        <w:t xml:space="preserve">Ofertę  należy złożyć w zamkniętej kopercie, w Urzędzie Miejskim  w Poddębicach </w:t>
      </w:r>
      <w:r w:rsidR="00CB3160">
        <w:rPr>
          <w:rFonts w:ascii="Arial" w:hAnsi="Arial" w:cs="Arial"/>
          <w:color w:val="000000"/>
          <w:sz w:val="22"/>
          <w:szCs w:val="22"/>
        </w:rPr>
        <w:br/>
      </w:r>
      <w:r w:rsidR="003F4FF5" w:rsidRPr="00CB3160">
        <w:rPr>
          <w:rFonts w:ascii="Arial" w:hAnsi="Arial" w:cs="Arial"/>
          <w:color w:val="000000"/>
          <w:sz w:val="22"/>
          <w:szCs w:val="22"/>
        </w:rPr>
        <w:t>ul. Łódzka 17/21 w pokoju Nr 8 - parter (biuro podawcze) w terminie do dnia 1</w:t>
      </w:r>
      <w:r w:rsidR="002E232E" w:rsidRPr="00CB3160">
        <w:rPr>
          <w:rFonts w:ascii="Arial" w:hAnsi="Arial" w:cs="Arial"/>
          <w:color w:val="000000"/>
          <w:sz w:val="22"/>
          <w:szCs w:val="22"/>
        </w:rPr>
        <w:t>0</w:t>
      </w:r>
      <w:r w:rsidR="003F4FF5" w:rsidRPr="00CB3160">
        <w:rPr>
          <w:rFonts w:ascii="Arial" w:hAnsi="Arial" w:cs="Arial"/>
          <w:color w:val="000000"/>
          <w:sz w:val="22"/>
          <w:szCs w:val="22"/>
        </w:rPr>
        <w:t>.0</w:t>
      </w:r>
      <w:r w:rsidR="002E232E" w:rsidRPr="00CB3160">
        <w:rPr>
          <w:rFonts w:ascii="Arial" w:hAnsi="Arial" w:cs="Arial"/>
          <w:color w:val="000000"/>
          <w:sz w:val="22"/>
          <w:szCs w:val="22"/>
        </w:rPr>
        <w:t>4</w:t>
      </w:r>
      <w:r w:rsidR="003F4FF5" w:rsidRPr="00CB3160">
        <w:rPr>
          <w:rFonts w:ascii="Arial" w:hAnsi="Arial" w:cs="Arial"/>
          <w:color w:val="000000"/>
          <w:sz w:val="22"/>
          <w:szCs w:val="22"/>
        </w:rPr>
        <w:t xml:space="preserve">.2026 r. </w:t>
      </w:r>
      <w:r w:rsidR="00CB3160">
        <w:rPr>
          <w:rFonts w:ascii="Arial" w:hAnsi="Arial" w:cs="Arial"/>
          <w:color w:val="000000"/>
          <w:sz w:val="22"/>
          <w:szCs w:val="22"/>
        </w:rPr>
        <w:br/>
      </w:r>
      <w:r w:rsidR="003F4FF5" w:rsidRPr="00CB3160">
        <w:rPr>
          <w:rFonts w:ascii="Arial" w:hAnsi="Arial" w:cs="Arial"/>
          <w:color w:val="000000"/>
          <w:sz w:val="22"/>
          <w:szCs w:val="22"/>
        </w:rPr>
        <w:t>do godz. 1</w:t>
      </w:r>
      <w:r w:rsidR="002E232E" w:rsidRPr="00CB3160">
        <w:rPr>
          <w:rFonts w:ascii="Arial" w:hAnsi="Arial" w:cs="Arial"/>
          <w:color w:val="000000"/>
          <w:sz w:val="22"/>
          <w:szCs w:val="22"/>
        </w:rPr>
        <w:t>2</w:t>
      </w:r>
      <w:r w:rsidR="003F4FF5" w:rsidRPr="00CB3160">
        <w:rPr>
          <w:rFonts w:ascii="Arial" w:hAnsi="Arial" w:cs="Arial"/>
          <w:color w:val="000000"/>
          <w:sz w:val="22"/>
          <w:szCs w:val="22"/>
        </w:rPr>
        <w:t>:00, lub na adres poczty elektronicznej: gmina@poddebice.pl, lub za pośrednictwem e-doręczeń: AE:PL-40719-46107-UHVWD-28, w formie skanu załączonych wypełnionych dokumentów w języku polskim, czytelną i trwałą techniką. W przypadku składania oferty w formie papierowej należy umieścić napis:</w:t>
      </w:r>
    </w:p>
    <w:p w14:paraId="0908D44B" w14:textId="77777777" w:rsidR="005566FB" w:rsidRPr="00CB3160" w:rsidRDefault="005566FB" w:rsidP="005566FB">
      <w:pPr>
        <w:widowControl w:val="0"/>
        <w:suppressAutoHyphens/>
        <w:ind w:left="283" w:hanging="34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CB3160">
        <w:rPr>
          <w:rFonts w:ascii="Arial" w:hAnsi="Arial" w:cs="Arial"/>
          <w:i/>
          <w:color w:val="000000"/>
          <w:sz w:val="22"/>
          <w:szCs w:val="22"/>
        </w:rPr>
        <w:t>„Oferta cenowa na:</w:t>
      </w:r>
    </w:p>
    <w:p w14:paraId="4A06E234" w14:textId="7F487FBD" w:rsidR="005566FB" w:rsidRPr="00CB3160" w:rsidRDefault="003B2B28" w:rsidP="003B2B28">
      <w:pPr>
        <w:suppressAutoHyphens/>
        <w:jc w:val="both"/>
        <w:rPr>
          <w:rFonts w:ascii="Arial" w:eastAsia="Calibri" w:hAnsi="Arial" w:cs="Arial"/>
          <w:i/>
          <w:iCs/>
          <w:sz w:val="22"/>
          <w:szCs w:val="22"/>
          <w:lang w:eastAsia="en-US"/>
        </w:rPr>
      </w:pPr>
      <w:r w:rsidRPr="00CB3160">
        <w:rPr>
          <w:rFonts w:ascii="Arial" w:eastAsia="Calibri" w:hAnsi="Arial" w:cs="Arial"/>
          <w:i/>
          <w:iCs/>
          <w:sz w:val="22"/>
          <w:szCs w:val="22"/>
          <w:lang w:eastAsia="en-US"/>
        </w:rPr>
        <w:lastRenderedPageBreak/>
        <w:t xml:space="preserve">Przeprowadzenie kontroli corocznej głównej </w:t>
      </w:r>
      <w:r w:rsidR="00CB33A2" w:rsidRPr="00CB3160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obiektów </w:t>
      </w:r>
      <w:r w:rsidR="002E232E" w:rsidRPr="00CB3160">
        <w:rPr>
          <w:rFonts w:ascii="Arial" w:eastAsia="Calibri" w:hAnsi="Arial" w:cs="Arial"/>
          <w:i/>
          <w:iCs/>
          <w:sz w:val="22"/>
          <w:szCs w:val="22"/>
          <w:lang w:eastAsia="en-US"/>
        </w:rPr>
        <w:t>zlokalizowanych na terenie Gminy Poddębice</w:t>
      </w:r>
      <w:r w:rsidR="00E92AE7" w:rsidRPr="00CB3160">
        <w:rPr>
          <w:rFonts w:ascii="Arial" w:eastAsia="SimSun" w:hAnsi="Arial" w:cs="Arial"/>
          <w:i/>
          <w:iCs/>
          <w:kern w:val="2"/>
          <w:sz w:val="22"/>
          <w:szCs w:val="22"/>
          <w:lang w:eastAsia="zh-CN" w:bidi="hi-IN"/>
        </w:rPr>
        <w:t>.”</w:t>
      </w:r>
    </w:p>
    <w:p w14:paraId="0520D06B" w14:textId="77777777" w:rsidR="005566FB" w:rsidRPr="00CB3160" w:rsidRDefault="003B2B28" w:rsidP="005566FB">
      <w:pPr>
        <w:widowControl w:val="0"/>
        <w:suppressAutoHyphens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CB3160">
        <w:rPr>
          <w:rFonts w:ascii="Arial" w:hAnsi="Arial" w:cs="Arial"/>
          <w:color w:val="000000"/>
          <w:sz w:val="22"/>
          <w:szCs w:val="22"/>
        </w:rPr>
        <w:t>6</w:t>
      </w:r>
      <w:r w:rsidR="005566FB" w:rsidRPr="00CB3160">
        <w:rPr>
          <w:rFonts w:ascii="Arial" w:hAnsi="Arial" w:cs="Arial"/>
          <w:color w:val="000000"/>
          <w:sz w:val="22"/>
          <w:szCs w:val="22"/>
        </w:rPr>
        <w:t xml:space="preserve">.2. </w:t>
      </w:r>
      <w:r w:rsidR="007C6910" w:rsidRPr="00CB3160">
        <w:rPr>
          <w:rFonts w:ascii="Arial" w:hAnsi="Arial" w:cs="Arial"/>
          <w:color w:val="000000"/>
          <w:sz w:val="22"/>
          <w:szCs w:val="22"/>
        </w:rPr>
        <w:t>Oferty złożone po terminie nie będą rozpatrywane.</w:t>
      </w:r>
    </w:p>
    <w:p w14:paraId="56E83F15" w14:textId="77777777" w:rsidR="005566FB" w:rsidRPr="00CB3160" w:rsidRDefault="003B2B28" w:rsidP="005566FB">
      <w:pPr>
        <w:widowControl w:val="0"/>
        <w:suppressAutoHyphens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CB3160">
        <w:rPr>
          <w:rFonts w:ascii="Arial" w:hAnsi="Arial" w:cs="Arial"/>
          <w:color w:val="000000"/>
          <w:sz w:val="22"/>
          <w:szCs w:val="22"/>
        </w:rPr>
        <w:t>6</w:t>
      </w:r>
      <w:r w:rsidR="005566FB" w:rsidRPr="00CB3160">
        <w:rPr>
          <w:rFonts w:ascii="Arial" w:hAnsi="Arial" w:cs="Arial"/>
          <w:color w:val="000000"/>
          <w:sz w:val="22"/>
          <w:szCs w:val="22"/>
        </w:rPr>
        <w:t xml:space="preserve">.3 </w:t>
      </w:r>
      <w:r w:rsidR="00FB6214" w:rsidRPr="00CB3160">
        <w:rPr>
          <w:rFonts w:ascii="Arial" w:hAnsi="Arial" w:cs="Arial"/>
          <w:color w:val="000000"/>
          <w:sz w:val="22"/>
          <w:szCs w:val="22"/>
        </w:rPr>
        <w:t>Wykonawc</w:t>
      </w:r>
      <w:r w:rsidR="00B23FC7" w:rsidRPr="00CB3160">
        <w:rPr>
          <w:rFonts w:ascii="Arial" w:hAnsi="Arial" w:cs="Arial"/>
          <w:color w:val="000000"/>
          <w:sz w:val="22"/>
          <w:szCs w:val="22"/>
        </w:rPr>
        <w:t>a</w:t>
      </w:r>
      <w:r w:rsidR="005566FB" w:rsidRPr="00CB3160">
        <w:rPr>
          <w:rFonts w:ascii="Arial" w:hAnsi="Arial" w:cs="Arial"/>
          <w:color w:val="000000"/>
          <w:sz w:val="22"/>
          <w:szCs w:val="22"/>
        </w:rPr>
        <w:t xml:space="preserve"> może wprowadzić zmiany lub wycofać złożoną przez siebie ofertę przed terminem upływu jej składana.</w:t>
      </w:r>
    </w:p>
    <w:p w14:paraId="26C8FAE5" w14:textId="77777777" w:rsidR="005566FB" w:rsidRPr="00CB3160" w:rsidRDefault="003B2B28" w:rsidP="005566FB">
      <w:pPr>
        <w:widowControl w:val="0"/>
        <w:suppressAutoHyphens/>
        <w:jc w:val="both"/>
        <w:rPr>
          <w:rFonts w:ascii="Arial" w:hAnsi="Arial" w:cs="Arial"/>
          <w:color w:val="000000"/>
          <w:sz w:val="22"/>
          <w:szCs w:val="22"/>
        </w:rPr>
      </w:pPr>
      <w:r w:rsidRPr="00CB3160">
        <w:rPr>
          <w:rFonts w:ascii="Arial" w:hAnsi="Arial" w:cs="Arial"/>
          <w:color w:val="000000"/>
          <w:sz w:val="22"/>
          <w:szCs w:val="22"/>
        </w:rPr>
        <w:t>6</w:t>
      </w:r>
      <w:r w:rsidR="005566FB" w:rsidRPr="00CB3160">
        <w:rPr>
          <w:rFonts w:ascii="Arial" w:hAnsi="Arial" w:cs="Arial"/>
          <w:color w:val="000000"/>
          <w:sz w:val="22"/>
          <w:szCs w:val="22"/>
        </w:rPr>
        <w:t>.4 Zamawiający zastrzega, iż nie będzie wzywał do uzupełnienia i wyjaśnienia ofert. Oferta cenowa nie spełniająca wymagań określonych w zaproszeniu tj. obarczona jakimkolwiek błędem oraz posiadająca błędy rachunkowe zostanie odrzucona.</w:t>
      </w:r>
    </w:p>
    <w:p w14:paraId="074DFD1C" w14:textId="77777777" w:rsidR="00AE7789" w:rsidRPr="00CB3160" w:rsidRDefault="003B2B28" w:rsidP="005566FB">
      <w:pPr>
        <w:widowControl w:val="0"/>
        <w:suppressAutoHyphens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CB3160">
        <w:rPr>
          <w:rFonts w:ascii="Arial" w:hAnsi="Arial" w:cs="Arial"/>
          <w:color w:val="000000"/>
          <w:sz w:val="22"/>
          <w:szCs w:val="22"/>
        </w:rPr>
        <w:t>6</w:t>
      </w:r>
      <w:r w:rsidR="00AE7789" w:rsidRPr="00CB3160">
        <w:rPr>
          <w:rFonts w:ascii="Arial" w:hAnsi="Arial" w:cs="Arial"/>
          <w:color w:val="000000"/>
          <w:sz w:val="22"/>
          <w:szCs w:val="22"/>
        </w:rPr>
        <w:t>.5 Zamawiający zastrzega sobie prawo do odpowiedzi tylko na wybraną ofertę</w:t>
      </w:r>
    </w:p>
    <w:p w14:paraId="55F3CD73" w14:textId="77777777" w:rsidR="00AE7789" w:rsidRPr="00CB3160" w:rsidRDefault="00AE7789" w:rsidP="005566FB">
      <w:pPr>
        <w:widowControl w:val="0"/>
        <w:suppressAutoHyphens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051D8A0D" w14:textId="77777777" w:rsidR="005566FB" w:rsidRPr="00CB3160" w:rsidRDefault="00913E2C" w:rsidP="005566FB">
      <w:pPr>
        <w:widowControl w:val="0"/>
        <w:suppressAutoHyphens/>
        <w:jc w:val="both"/>
        <w:rPr>
          <w:rFonts w:ascii="Arial" w:hAnsi="Arial" w:cs="Arial"/>
          <w:color w:val="000000"/>
          <w:sz w:val="22"/>
          <w:szCs w:val="22"/>
        </w:rPr>
      </w:pPr>
      <w:r w:rsidRPr="00CB3160">
        <w:rPr>
          <w:rFonts w:ascii="Arial" w:hAnsi="Arial" w:cs="Arial"/>
          <w:b/>
          <w:color w:val="000000"/>
          <w:sz w:val="22"/>
          <w:szCs w:val="22"/>
        </w:rPr>
        <w:t>7</w:t>
      </w:r>
      <w:r w:rsidR="005566FB" w:rsidRPr="00CB3160">
        <w:rPr>
          <w:rFonts w:ascii="Arial" w:hAnsi="Arial" w:cs="Arial"/>
          <w:b/>
          <w:color w:val="000000"/>
          <w:sz w:val="22"/>
          <w:szCs w:val="22"/>
        </w:rPr>
        <w:t>. Opis warunków udziału  w postępowaniu:</w:t>
      </w:r>
    </w:p>
    <w:p w14:paraId="636EF199" w14:textId="04AAA435" w:rsidR="005566FB" w:rsidRPr="00CB3160" w:rsidRDefault="003B2B28" w:rsidP="003B2B28">
      <w:pPr>
        <w:widowControl w:val="0"/>
        <w:suppressAutoHyphens/>
        <w:jc w:val="both"/>
        <w:rPr>
          <w:rFonts w:ascii="Arial" w:hAnsi="Arial" w:cs="Arial"/>
          <w:color w:val="000000"/>
          <w:sz w:val="22"/>
          <w:szCs w:val="22"/>
        </w:rPr>
      </w:pPr>
      <w:r w:rsidRPr="00CB3160">
        <w:rPr>
          <w:rFonts w:ascii="Arial" w:hAnsi="Arial" w:cs="Arial"/>
          <w:color w:val="000000"/>
          <w:sz w:val="22"/>
          <w:szCs w:val="22"/>
        </w:rPr>
        <w:t>Ofertę należy przygotować zgodnie z formularzem cenowym, stanowiącym załącznik Nr 1</w:t>
      </w:r>
      <w:r w:rsidR="00CB3160">
        <w:rPr>
          <w:rFonts w:ascii="Arial" w:hAnsi="Arial" w:cs="Arial"/>
          <w:color w:val="000000"/>
          <w:sz w:val="22"/>
          <w:szCs w:val="22"/>
        </w:rPr>
        <w:t xml:space="preserve"> </w:t>
      </w:r>
      <w:r w:rsidR="00CB3160">
        <w:rPr>
          <w:rFonts w:ascii="Arial" w:hAnsi="Arial" w:cs="Arial"/>
          <w:color w:val="000000"/>
          <w:sz w:val="22"/>
          <w:szCs w:val="22"/>
        </w:rPr>
        <w:br/>
      </w:r>
      <w:r w:rsidRPr="00CB3160">
        <w:rPr>
          <w:rFonts w:ascii="Arial" w:hAnsi="Arial" w:cs="Arial"/>
          <w:color w:val="000000"/>
          <w:sz w:val="22"/>
          <w:szCs w:val="22"/>
        </w:rPr>
        <w:t xml:space="preserve">oraz oświadczeniem o prowadzeniu działalności gospodarczej stanowiącym załącznik Nr 2, wykazem zrealizowanych usług zał. Nr. 3 do niniejszego zaproszenia, oświadczenie </w:t>
      </w:r>
      <w:r w:rsidR="00CB3160">
        <w:rPr>
          <w:rFonts w:ascii="Arial" w:hAnsi="Arial" w:cs="Arial"/>
          <w:color w:val="000000"/>
          <w:sz w:val="22"/>
          <w:szCs w:val="22"/>
        </w:rPr>
        <w:br/>
      </w:r>
      <w:r w:rsidRPr="00CB3160">
        <w:rPr>
          <w:rFonts w:ascii="Arial" w:hAnsi="Arial" w:cs="Arial"/>
          <w:color w:val="000000"/>
          <w:sz w:val="22"/>
          <w:szCs w:val="22"/>
        </w:rPr>
        <w:t>o posiadaniu uprawnień - zał. 4 i podpisaną klauzulę RODO zał. Nr 5.</w:t>
      </w:r>
    </w:p>
    <w:p w14:paraId="32375852" w14:textId="77777777" w:rsidR="003B2B28" w:rsidRPr="00CB3160" w:rsidRDefault="003B2B28" w:rsidP="003B2B28">
      <w:pPr>
        <w:widowControl w:val="0"/>
        <w:suppressAutoHyphens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043FE2F" w14:textId="77777777" w:rsidR="005566FB" w:rsidRPr="00CB3160" w:rsidRDefault="00913E2C" w:rsidP="005566FB">
      <w:pPr>
        <w:widowControl w:val="0"/>
        <w:suppressAutoHyphens/>
        <w:jc w:val="both"/>
        <w:rPr>
          <w:rFonts w:ascii="Arial" w:hAnsi="Arial" w:cs="Arial"/>
          <w:color w:val="000000"/>
          <w:sz w:val="22"/>
          <w:szCs w:val="22"/>
        </w:rPr>
      </w:pPr>
      <w:r w:rsidRPr="00CB3160">
        <w:rPr>
          <w:rFonts w:ascii="Arial" w:hAnsi="Arial" w:cs="Arial"/>
          <w:b/>
          <w:color w:val="000000"/>
          <w:sz w:val="22"/>
          <w:szCs w:val="22"/>
        </w:rPr>
        <w:t>8</w:t>
      </w:r>
      <w:r w:rsidR="005566FB" w:rsidRPr="00CB3160">
        <w:rPr>
          <w:rFonts w:ascii="Arial" w:hAnsi="Arial" w:cs="Arial"/>
          <w:b/>
          <w:color w:val="000000"/>
          <w:sz w:val="22"/>
          <w:szCs w:val="22"/>
        </w:rPr>
        <w:t>. Osobą uprawnioną do  kontaktów:</w:t>
      </w:r>
    </w:p>
    <w:p w14:paraId="1B7B13FD" w14:textId="77777777" w:rsidR="005566FB" w:rsidRPr="00CB3160" w:rsidRDefault="005566FB" w:rsidP="005566FB">
      <w:pPr>
        <w:widowControl w:val="0"/>
        <w:suppressAutoHyphens/>
        <w:rPr>
          <w:rFonts w:ascii="Arial" w:hAnsi="Arial" w:cs="Arial"/>
          <w:color w:val="000000"/>
          <w:sz w:val="22"/>
          <w:szCs w:val="22"/>
        </w:rPr>
      </w:pPr>
      <w:r w:rsidRPr="00CB3160">
        <w:rPr>
          <w:rFonts w:ascii="Arial" w:hAnsi="Arial" w:cs="Arial"/>
          <w:color w:val="000000"/>
          <w:sz w:val="22"/>
          <w:szCs w:val="22"/>
        </w:rPr>
        <w:t>Wioleta Małecka - Inspektor Ref. IGKM  Urzędu Miejskiego w Poddębicach,</w:t>
      </w:r>
      <w:r w:rsidRPr="00CB3160">
        <w:rPr>
          <w:rFonts w:ascii="Arial" w:hAnsi="Arial" w:cs="Arial"/>
          <w:color w:val="000000"/>
          <w:sz w:val="22"/>
          <w:szCs w:val="22"/>
        </w:rPr>
        <w:br/>
        <w:t>tel. (43) 8710 774 w dniach od poniedziałku do piątku w godz. od 8</w:t>
      </w:r>
      <w:r w:rsidRPr="00CB3160">
        <w:rPr>
          <w:rFonts w:ascii="Arial" w:hAnsi="Arial" w:cs="Arial"/>
          <w:color w:val="000000"/>
          <w:sz w:val="22"/>
          <w:szCs w:val="22"/>
          <w:vertAlign w:val="superscript"/>
        </w:rPr>
        <w:t>oo</w:t>
      </w:r>
      <w:r w:rsidRPr="00CB3160">
        <w:rPr>
          <w:rFonts w:ascii="Arial" w:hAnsi="Arial" w:cs="Arial"/>
          <w:color w:val="000000"/>
          <w:sz w:val="22"/>
          <w:szCs w:val="22"/>
        </w:rPr>
        <w:t xml:space="preserve"> do 16</w:t>
      </w:r>
      <w:r w:rsidRPr="00CB3160">
        <w:rPr>
          <w:rFonts w:ascii="Arial" w:hAnsi="Arial" w:cs="Arial"/>
          <w:color w:val="000000"/>
          <w:sz w:val="22"/>
          <w:szCs w:val="22"/>
          <w:vertAlign w:val="superscript"/>
        </w:rPr>
        <w:t>oo</w:t>
      </w:r>
      <w:r w:rsidRPr="00CB3160">
        <w:rPr>
          <w:rFonts w:ascii="Arial" w:hAnsi="Arial" w:cs="Arial"/>
          <w:color w:val="000000"/>
          <w:sz w:val="22"/>
          <w:szCs w:val="22"/>
        </w:rPr>
        <w:t>;</w:t>
      </w:r>
    </w:p>
    <w:p w14:paraId="5BBA8C41" w14:textId="77777777" w:rsidR="005566FB" w:rsidRPr="00CB3160" w:rsidRDefault="005566FB" w:rsidP="005566FB">
      <w:pPr>
        <w:widowControl w:val="0"/>
        <w:suppressAutoHyphens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EA36E0F" w14:textId="77777777" w:rsidR="005566FB" w:rsidRPr="00CB3160" w:rsidRDefault="00913E2C" w:rsidP="005566FB">
      <w:pPr>
        <w:widowControl w:val="0"/>
        <w:suppressAutoHyphens/>
        <w:jc w:val="both"/>
        <w:rPr>
          <w:rFonts w:ascii="Arial" w:hAnsi="Arial" w:cs="Arial"/>
          <w:color w:val="000000"/>
          <w:sz w:val="22"/>
          <w:szCs w:val="22"/>
        </w:rPr>
      </w:pPr>
      <w:r w:rsidRPr="00CB3160">
        <w:rPr>
          <w:rFonts w:ascii="Arial" w:hAnsi="Arial" w:cs="Arial"/>
          <w:b/>
          <w:bCs/>
          <w:color w:val="000000"/>
          <w:sz w:val="22"/>
          <w:szCs w:val="22"/>
        </w:rPr>
        <w:t>9</w:t>
      </w:r>
      <w:r w:rsidR="005566FB" w:rsidRPr="00CB3160">
        <w:rPr>
          <w:rFonts w:ascii="Arial" w:hAnsi="Arial" w:cs="Arial"/>
          <w:b/>
          <w:bCs/>
          <w:color w:val="000000"/>
          <w:sz w:val="22"/>
          <w:szCs w:val="22"/>
        </w:rPr>
        <w:t xml:space="preserve">. </w:t>
      </w:r>
      <w:r w:rsidR="005566FB" w:rsidRPr="00CB3160">
        <w:rPr>
          <w:rFonts w:ascii="Arial" w:hAnsi="Arial" w:cs="Arial"/>
          <w:color w:val="000000"/>
          <w:sz w:val="22"/>
          <w:szCs w:val="22"/>
        </w:rPr>
        <w:t>Zamawiający zastrzega sobie prawo odstąpienia od realizacji zamówienia bez podania przyczyny.</w:t>
      </w:r>
    </w:p>
    <w:p w14:paraId="7EC2041F" w14:textId="77777777" w:rsidR="005566FB" w:rsidRPr="00CB3160" w:rsidRDefault="005566FB" w:rsidP="005566FB">
      <w:pPr>
        <w:widowControl w:val="0"/>
        <w:suppressAutoHyphens/>
        <w:jc w:val="both"/>
        <w:rPr>
          <w:rFonts w:ascii="Arial" w:hAnsi="Arial" w:cs="Arial"/>
          <w:color w:val="000000"/>
          <w:sz w:val="22"/>
          <w:szCs w:val="22"/>
        </w:rPr>
      </w:pPr>
    </w:p>
    <w:p w14:paraId="4CB68E57" w14:textId="77777777" w:rsidR="005566FB" w:rsidRPr="00CB3160" w:rsidRDefault="005566FB" w:rsidP="005566FB">
      <w:pPr>
        <w:widowControl w:val="0"/>
        <w:suppressAutoHyphens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774FFDFD" w14:textId="77777777" w:rsidR="00852F8E" w:rsidRPr="00CB3160" w:rsidRDefault="00852F8E" w:rsidP="005566FB">
      <w:pPr>
        <w:widowControl w:val="0"/>
        <w:suppressAutoHyphens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08BACA12" w14:textId="77777777" w:rsidR="00852F8E" w:rsidRPr="00CB3160" w:rsidRDefault="00852F8E" w:rsidP="005566FB">
      <w:pPr>
        <w:widowControl w:val="0"/>
        <w:suppressAutoHyphens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30B97172" w14:textId="77777777" w:rsidR="00852F8E" w:rsidRPr="00CB3160" w:rsidRDefault="00852F8E" w:rsidP="005566FB">
      <w:pPr>
        <w:widowControl w:val="0"/>
        <w:suppressAutoHyphens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5D1E61D0" w14:textId="77777777" w:rsidR="00852F8E" w:rsidRPr="00CB3160" w:rsidRDefault="00852F8E" w:rsidP="005566FB">
      <w:pPr>
        <w:widowControl w:val="0"/>
        <w:suppressAutoHyphens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710964A4" w14:textId="77777777" w:rsidR="00852F8E" w:rsidRPr="00CB3160" w:rsidRDefault="00852F8E" w:rsidP="005566FB">
      <w:pPr>
        <w:widowControl w:val="0"/>
        <w:suppressAutoHyphens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557DC4EC" w14:textId="77777777" w:rsidR="00852F8E" w:rsidRPr="00CB3160" w:rsidRDefault="00852F8E" w:rsidP="005566FB">
      <w:pPr>
        <w:widowControl w:val="0"/>
        <w:suppressAutoHyphens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599CD410" w14:textId="77777777" w:rsidR="00852F8E" w:rsidRPr="00CB3160" w:rsidRDefault="00852F8E" w:rsidP="005566FB">
      <w:pPr>
        <w:widowControl w:val="0"/>
        <w:suppressAutoHyphens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0778E3C3" w14:textId="77777777" w:rsidR="00852F8E" w:rsidRPr="00CB3160" w:rsidRDefault="00852F8E" w:rsidP="005566FB">
      <w:pPr>
        <w:widowControl w:val="0"/>
        <w:suppressAutoHyphens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2BA67A11" w14:textId="77777777" w:rsidR="00852F8E" w:rsidRPr="00CB3160" w:rsidRDefault="00852F8E" w:rsidP="005566FB">
      <w:pPr>
        <w:widowControl w:val="0"/>
        <w:suppressAutoHyphens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6A359E48" w14:textId="77777777" w:rsidR="00852F8E" w:rsidRPr="00CB3160" w:rsidRDefault="00852F8E" w:rsidP="005566FB">
      <w:pPr>
        <w:widowControl w:val="0"/>
        <w:suppressAutoHyphens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127F89C8" w14:textId="77777777" w:rsidR="005566FB" w:rsidRPr="00CB3160" w:rsidRDefault="005566FB" w:rsidP="005566FB">
      <w:pPr>
        <w:widowControl w:val="0"/>
        <w:suppressAutoHyphens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41D57FE5" w14:textId="77777777" w:rsidR="005566FB" w:rsidRPr="00CB3160" w:rsidRDefault="005566FB" w:rsidP="005566FB">
      <w:pPr>
        <w:widowControl w:val="0"/>
        <w:suppressAutoHyphens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36983D8C" w14:textId="77777777" w:rsidR="003B2B28" w:rsidRPr="00CB3160" w:rsidRDefault="003B2B28" w:rsidP="003B2B28">
      <w:pPr>
        <w:jc w:val="both"/>
        <w:rPr>
          <w:rFonts w:ascii="Arial" w:hAnsi="Arial" w:cs="Arial"/>
          <w:b/>
          <w:szCs w:val="24"/>
        </w:rPr>
      </w:pPr>
    </w:p>
    <w:p w14:paraId="097DF709" w14:textId="77777777" w:rsidR="003B2B28" w:rsidRPr="00CB3160" w:rsidRDefault="003B2B28" w:rsidP="003B2B28">
      <w:pPr>
        <w:jc w:val="both"/>
        <w:rPr>
          <w:rFonts w:ascii="Arial" w:hAnsi="Arial" w:cs="Arial"/>
          <w:szCs w:val="24"/>
        </w:rPr>
      </w:pPr>
      <w:r w:rsidRPr="00CB3160">
        <w:rPr>
          <w:rFonts w:ascii="Arial" w:hAnsi="Arial" w:cs="Arial"/>
          <w:b/>
          <w:szCs w:val="24"/>
        </w:rPr>
        <w:t>W załączeniu:</w:t>
      </w:r>
    </w:p>
    <w:p w14:paraId="407AB936" w14:textId="77777777" w:rsidR="003B2B28" w:rsidRPr="00CB3160" w:rsidRDefault="003B2B28" w:rsidP="003B2B28">
      <w:pPr>
        <w:jc w:val="both"/>
        <w:rPr>
          <w:rFonts w:ascii="Arial" w:hAnsi="Arial" w:cs="Arial"/>
        </w:rPr>
      </w:pPr>
      <w:r w:rsidRPr="00CB3160">
        <w:rPr>
          <w:rFonts w:ascii="Arial" w:hAnsi="Arial" w:cs="Arial"/>
        </w:rPr>
        <w:t>- Druk oferty cenowej- załącznik Nr 1;</w:t>
      </w:r>
    </w:p>
    <w:p w14:paraId="3F201526" w14:textId="77777777" w:rsidR="003B2B28" w:rsidRPr="00CB3160" w:rsidRDefault="003B2B28" w:rsidP="003B2B28">
      <w:pPr>
        <w:jc w:val="both"/>
        <w:rPr>
          <w:rFonts w:ascii="Arial" w:hAnsi="Arial" w:cs="Arial"/>
        </w:rPr>
      </w:pPr>
      <w:r w:rsidRPr="00CB3160">
        <w:rPr>
          <w:rFonts w:ascii="Arial" w:hAnsi="Arial" w:cs="Arial"/>
        </w:rPr>
        <w:t>- Oświadczenie o prowadzeniu działalności gospodarczej - załącznik Nr 2;</w:t>
      </w:r>
    </w:p>
    <w:p w14:paraId="4CD8260D" w14:textId="77777777" w:rsidR="003B2B28" w:rsidRPr="00CB3160" w:rsidRDefault="003B2B28" w:rsidP="003B2B28">
      <w:pPr>
        <w:jc w:val="both"/>
        <w:rPr>
          <w:rFonts w:ascii="Arial" w:hAnsi="Arial" w:cs="Arial"/>
        </w:rPr>
      </w:pPr>
      <w:r w:rsidRPr="00CB3160">
        <w:rPr>
          <w:rFonts w:ascii="Arial" w:hAnsi="Arial" w:cs="Arial"/>
        </w:rPr>
        <w:t>- Wykaz zrealizowanych usług - załącznik Nr 3;</w:t>
      </w:r>
    </w:p>
    <w:p w14:paraId="1B3892FF" w14:textId="77777777" w:rsidR="003B2B28" w:rsidRPr="00CB3160" w:rsidRDefault="003B2B28" w:rsidP="003B2B28">
      <w:pPr>
        <w:jc w:val="both"/>
        <w:rPr>
          <w:rFonts w:ascii="Arial" w:hAnsi="Arial" w:cs="Arial"/>
        </w:rPr>
      </w:pPr>
      <w:r w:rsidRPr="00CB3160">
        <w:rPr>
          <w:rFonts w:ascii="Arial" w:hAnsi="Arial" w:cs="Arial"/>
        </w:rPr>
        <w:t>- Oświadczenie o posiadaniu uprawnień - Nr 4;</w:t>
      </w:r>
    </w:p>
    <w:p w14:paraId="646C050B" w14:textId="77777777" w:rsidR="003B2B28" w:rsidRPr="00CB3160" w:rsidRDefault="003B2B28" w:rsidP="003B2B28">
      <w:pPr>
        <w:jc w:val="both"/>
        <w:rPr>
          <w:rFonts w:ascii="Arial" w:hAnsi="Arial" w:cs="Arial"/>
        </w:rPr>
      </w:pPr>
      <w:r w:rsidRPr="00CB3160">
        <w:rPr>
          <w:rFonts w:ascii="Arial" w:hAnsi="Arial" w:cs="Arial"/>
        </w:rPr>
        <w:t>- Oświadczenie RODO - zał. Nr 5.</w:t>
      </w:r>
    </w:p>
    <w:p w14:paraId="1F0A70FB" w14:textId="77777777" w:rsidR="001B7284" w:rsidRPr="00CB3160" w:rsidRDefault="001B7284" w:rsidP="003B2B28">
      <w:pPr>
        <w:jc w:val="both"/>
        <w:rPr>
          <w:rFonts w:ascii="Arial" w:hAnsi="Arial" w:cs="Arial"/>
        </w:rPr>
      </w:pPr>
    </w:p>
    <w:p w14:paraId="4BBBDF85" w14:textId="77777777" w:rsidR="00852F8E" w:rsidRPr="00CB3160" w:rsidRDefault="00852F8E" w:rsidP="003B2B28">
      <w:pPr>
        <w:jc w:val="both"/>
        <w:rPr>
          <w:rFonts w:ascii="Arial" w:hAnsi="Arial" w:cs="Arial"/>
        </w:rPr>
      </w:pPr>
    </w:p>
    <w:p w14:paraId="5E9CD188" w14:textId="77777777" w:rsidR="00852F8E" w:rsidRPr="00CB3160" w:rsidRDefault="00852F8E" w:rsidP="003B2B28">
      <w:pPr>
        <w:jc w:val="both"/>
        <w:rPr>
          <w:rFonts w:ascii="Arial" w:hAnsi="Arial" w:cs="Arial"/>
        </w:rPr>
      </w:pPr>
    </w:p>
    <w:p w14:paraId="62E4DB32" w14:textId="77777777" w:rsidR="00852F8E" w:rsidRPr="00CB3160" w:rsidRDefault="00852F8E" w:rsidP="003B2B28">
      <w:pPr>
        <w:jc w:val="both"/>
        <w:rPr>
          <w:rFonts w:ascii="Arial" w:hAnsi="Arial" w:cs="Arial"/>
        </w:rPr>
      </w:pPr>
    </w:p>
    <w:p w14:paraId="53DF2919" w14:textId="77777777" w:rsidR="00852F8E" w:rsidRPr="00CB3160" w:rsidRDefault="00852F8E" w:rsidP="003B2B28">
      <w:pPr>
        <w:jc w:val="both"/>
        <w:rPr>
          <w:rFonts w:ascii="Arial" w:hAnsi="Arial" w:cs="Arial"/>
        </w:rPr>
      </w:pPr>
    </w:p>
    <w:p w14:paraId="18BF5E5C" w14:textId="77777777" w:rsidR="00852F8E" w:rsidRPr="00CB3160" w:rsidRDefault="00852F8E" w:rsidP="003B2B28">
      <w:pPr>
        <w:jc w:val="both"/>
        <w:rPr>
          <w:rFonts w:ascii="Arial" w:hAnsi="Arial" w:cs="Arial"/>
        </w:rPr>
      </w:pPr>
    </w:p>
    <w:p w14:paraId="3A75A7E2" w14:textId="77777777" w:rsidR="00852F8E" w:rsidRPr="00CB3160" w:rsidRDefault="00852F8E" w:rsidP="003B2B28">
      <w:pPr>
        <w:jc w:val="both"/>
        <w:rPr>
          <w:rFonts w:ascii="Arial" w:hAnsi="Arial" w:cs="Arial"/>
        </w:rPr>
      </w:pPr>
    </w:p>
    <w:p w14:paraId="4529DE42" w14:textId="77777777" w:rsidR="00852F8E" w:rsidRPr="00CB3160" w:rsidRDefault="00852F8E" w:rsidP="003B2B28">
      <w:pPr>
        <w:jc w:val="both"/>
        <w:rPr>
          <w:rFonts w:ascii="Arial" w:hAnsi="Arial" w:cs="Arial"/>
        </w:rPr>
      </w:pPr>
    </w:p>
    <w:p w14:paraId="29B28C93" w14:textId="77777777" w:rsidR="00852F8E" w:rsidRPr="00CB3160" w:rsidRDefault="00852F8E" w:rsidP="003B2B28">
      <w:pPr>
        <w:jc w:val="both"/>
        <w:rPr>
          <w:rFonts w:ascii="Arial" w:hAnsi="Arial" w:cs="Arial"/>
        </w:rPr>
      </w:pPr>
    </w:p>
    <w:p w14:paraId="2640CA5F" w14:textId="77777777" w:rsidR="00852F8E" w:rsidRPr="00CB3160" w:rsidRDefault="00852F8E" w:rsidP="003B2B28">
      <w:pPr>
        <w:jc w:val="both"/>
        <w:rPr>
          <w:rFonts w:ascii="Arial" w:hAnsi="Arial" w:cs="Arial"/>
        </w:rPr>
      </w:pPr>
    </w:p>
    <w:p w14:paraId="0919D5B4" w14:textId="77777777" w:rsidR="00852F8E" w:rsidRPr="00CB3160" w:rsidRDefault="00852F8E" w:rsidP="003B2B28">
      <w:pPr>
        <w:jc w:val="both"/>
        <w:rPr>
          <w:rFonts w:ascii="Arial" w:hAnsi="Arial" w:cs="Arial"/>
        </w:rPr>
      </w:pPr>
    </w:p>
    <w:p w14:paraId="049DA5B1" w14:textId="77777777" w:rsidR="00852F8E" w:rsidRPr="00CB3160" w:rsidRDefault="00852F8E" w:rsidP="003B2B28">
      <w:pPr>
        <w:jc w:val="both"/>
        <w:rPr>
          <w:rFonts w:ascii="Arial" w:hAnsi="Arial" w:cs="Arial"/>
        </w:rPr>
      </w:pPr>
    </w:p>
    <w:p w14:paraId="6B12C7F5" w14:textId="77777777" w:rsidR="00852F8E" w:rsidRPr="00CB3160" w:rsidRDefault="00852F8E" w:rsidP="003B2B28">
      <w:pPr>
        <w:jc w:val="both"/>
        <w:rPr>
          <w:rFonts w:ascii="Arial" w:hAnsi="Arial" w:cs="Arial"/>
        </w:rPr>
      </w:pPr>
    </w:p>
    <w:p w14:paraId="4559389B" w14:textId="77777777" w:rsidR="00852F8E" w:rsidRPr="00CB3160" w:rsidRDefault="00852F8E" w:rsidP="003B2B28">
      <w:pPr>
        <w:jc w:val="both"/>
        <w:rPr>
          <w:rFonts w:ascii="Arial" w:hAnsi="Arial" w:cs="Arial"/>
        </w:rPr>
      </w:pPr>
    </w:p>
    <w:p w14:paraId="68C4BF6B" w14:textId="77777777" w:rsidR="00852F8E" w:rsidRPr="00CB3160" w:rsidRDefault="00852F8E" w:rsidP="003B2B28">
      <w:pPr>
        <w:jc w:val="both"/>
        <w:rPr>
          <w:rFonts w:ascii="Arial" w:hAnsi="Arial" w:cs="Arial"/>
        </w:rPr>
      </w:pPr>
    </w:p>
    <w:p w14:paraId="6E9D1BEE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b/>
          <w:sz w:val="22"/>
          <w:szCs w:val="22"/>
        </w:rPr>
        <w:t xml:space="preserve">       Załącznik Nr 1</w:t>
      </w:r>
    </w:p>
    <w:p w14:paraId="1C4575FF" w14:textId="53954D25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</w:t>
      </w:r>
    </w:p>
    <w:p w14:paraId="2FCC66EB" w14:textId="77777777" w:rsidR="003B2B28" w:rsidRPr="00CB3160" w:rsidRDefault="003B2B28" w:rsidP="003B2B28">
      <w:pPr>
        <w:jc w:val="center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b/>
          <w:sz w:val="22"/>
          <w:szCs w:val="22"/>
        </w:rPr>
        <w:t xml:space="preserve">OFERTA     CENOWA </w:t>
      </w:r>
    </w:p>
    <w:p w14:paraId="4F951073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Ja/My niżej podpisany/i</w:t>
      </w:r>
    </w:p>
    <w:p w14:paraId="24A4E5C5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………………………………………………………………………………………………………..……………………………………………………………..................................................................</w:t>
      </w:r>
    </w:p>
    <w:p w14:paraId="650F6FCF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z siedzibą………………………………………………………………………..................................</w:t>
      </w:r>
    </w:p>
    <w:p w14:paraId="1C414FB6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(dokładny adres oferenta wraz z kodem pocztowym)</w:t>
      </w:r>
    </w:p>
    <w:p w14:paraId="109BC818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Dodatkowe dane ułatwiające kontakt z oferentem:</w:t>
      </w:r>
    </w:p>
    <w:p w14:paraId="4358056E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e-mail: …………………………… tel. ……………….. fax ………………….................................</w:t>
      </w:r>
    </w:p>
    <w:p w14:paraId="22D51618" w14:textId="77777777" w:rsidR="003B2B28" w:rsidRPr="00CB3160" w:rsidRDefault="003B2B28" w:rsidP="003B2B28">
      <w:pPr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 xml:space="preserve">składam/y niniejszą ofertę na </w:t>
      </w:r>
      <w:r w:rsidRPr="00CB3160">
        <w:rPr>
          <w:rFonts w:ascii="Arial" w:hAnsi="Arial" w:cs="Arial"/>
          <w:i/>
          <w:sz w:val="22"/>
          <w:szCs w:val="22"/>
        </w:rPr>
        <w:t xml:space="preserve"> </w:t>
      </w:r>
      <w:r w:rsidRPr="00CB3160">
        <w:rPr>
          <w:rFonts w:ascii="Arial" w:hAnsi="Arial" w:cs="Arial"/>
          <w:sz w:val="22"/>
          <w:szCs w:val="22"/>
        </w:rPr>
        <w:t>wykonanie:</w:t>
      </w:r>
    </w:p>
    <w:p w14:paraId="71721F36" w14:textId="012C7BA4" w:rsidR="003B2B28" w:rsidRPr="00CB3160" w:rsidRDefault="00852F8E" w:rsidP="00E6760C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 xml:space="preserve">Przeprowadzenie kontroli corocznej głównej </w:t>
      </w:r>
      <w:r w:rsidR="00CB33A2" w:rsidRPr="00CB3160">
        <w:rPr>
          <w:rFonts w:ascii="Arial" w:hAnsi="Arial" w:cs="Arial"/>
          <w:sz w:val="22"/>
          <w:szCs w:val="22"/>
        </w:rPr>
        <w:t xml:space="preserve">obiektów </w:t>
      </w:r>
      <w:r w:rsidR="00CB33A2" w:rsidRPr="00CB3160">
        <w:rPr>
          <w:rFonts w:ascii="Arial" w:hAnsi="Arial" w:cs="Arial"/>
          <w:sz w:val="22"/>
          <w:szCs w:val="22"/>
        </w:rPr>
        <w:t>zlokalizowanych na terenie Gminy Poddębice</w:t>
      </w:r>
      <w:r w:rsidR="00E6760C">
        <w:rPr>
          <w:rFonts w:ascii="Arial" w:hAnsi="Arial" w:cs="Arial"/>
          <w:sz w:val="22"/>
          <w:szCs w:val="22"/>
        </w:rPr>
        <w:t xml:space="preserve"> </w:t>
      </w:r>
      <w:r w:rsidR="003B2B28" w:rsidRPr="00CB3160">
        <w:rPr>
          <w:rFonts w:ascii="Arial" w:hAnsi="Arial" w:cs="Arial"/>
          <w:sz w:val="22"/>
          <w:szCs w:val="22"/>
        </w:rPr>
        <w:t>-</w:t>
      </w:r>
      <w:r w:rsidR="00E6760C">
        <w:rPr>
          <w:rFonts w:ascii="Arial" w:hAnsi="Arial" w:cs="Arial"/>
          <w:sz w:val="22"/>
          <w:szCs w:val="22"/>
        </w:rPr>
        <w:t xml:space="preserve"> </w:t>
      </w:r>
      <w:r w:rsidR="003B2B28" w:rsidRPr="00CB3160">
        <w:rPr>
          <w:rFonts w:ascii="Arial" w:hAnsi="Arial" w:cs="Arial"/>
          <w:sz w:val="22"/>
          <w:szCs w:val="22"/>
        </w:rPr>
        <w:t xml:space="preserve">zgodnie z zapytaniem ofertowym </w:t>
      </w:r>
    </w:p>
    <w:p w14:paraId="42244863" w14:textId="77777777" w:rsidR="003B2B28" w:rsidRPr="00CB3160" w:rsidRDefault="003B2B28" w:rsidP="003B2B28">
      <w:pPr>
        <w:rPr>
          <w:rFonts w:ascii="Arial" w:hAnsi="Arial" w:cs="Arial"/>
          <w:sz w:val="22"/>
          <w:szCs w:val="22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1985"/>
        <w:gridCol w:w="1701"/>
        <w:gridCol w:w="2835"/>
      </w:tblGrid>
      <w:tr w:rsidR="001B7284" w:rsidRPr="00CB3160" w14:paraId="3A52B6DE" w14:textId="77777777" w:rsidTr="005F4F20">
        <w:trPr>
          <w:trHeight w:val="39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/>
          </w:tcPr>
          <w:p w14:paraId="04F9DBDB" w14:textId="77777777" w:rsidR="001B7284" w:rsidRPr="00CB3160" w:rsidRDefault="001B7284" w:rsidP="005F4F20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/>
          </w:tcPr>
          <w:p w14:paraId="00740487" w14:textId="77777777" w:rsidR="001B7284" w:rsidRPr="00CB3160" w:rsidRDefault="001B7284" w:rsidP="005F4F20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B3160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Przedmiot zamówienia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/>
          </w:tcPr>
          <w:p w14:paraId="7DDE69B5" w14:textId="77777777" w:rsidR="001B7284" w:rsidRPr="00CB3160" w:rsidRDefault="001B7284" w:rsidP="005F4F20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B3160">
              <w:rPr>
                <w:rFonts w:ascii="Arial" w:eastAsia="Calibri" w:hAnsi="Arial" w:cs="Arial"/>
                <w:sz w:val="22"/>
                <w:szCs w:val="22"/>
                <w:lang w:eastAsia="en-US"/>
              </w:rPr>
              <w:t>Cena ryczałtowa netto PLN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/>
          </w:tcPr>
          <w:p w14:paraId="588A4D93" w14:textId="77777777" w:rsidR="001B7284" w:rsidRPr="00CB3160" w:rsidRDefault="001B7284" w:rsidP="005F4F20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B3160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Podatek VAT PLN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CCED957" w14:textId="77777777" w:rsidR="001B7284" w:rsidRPr="00CB3160" w:rsidRDefault="001B7284" w:rsidP="005F4F20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B3160">
              <w:rPr>
                <w:rFonts w:ascii="Arial" w:eastAsia="Calibri" w:hAnsi="Arial" w:cs="Arial"/>
                <w:sz w:val="22"/>
                <w:szCs w:val="22"/>
                <w:lang w:eastAsia="en-US"/>
              </w:rPr>
              <w:t>Cena ryczałtowa brutto PLN</w:t>
            </w:r>
          </w:p>
          <w:p w14:paraId="3674CFC0" w14:textId="77777777" w:rsidR="001B7284" w:rsidRPr="00CB3160" w:rsidRDefault="001B7284" w:rsidP="005F4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3160">
              <w:rPr>
                <w:rFonts w:ascii="Arial" w:eastAsia="Calibri" w:hAnsi="Arial" w:cs="Arial"/>
                <w:sz w:val="22"/>
                <w:szCs w:val="22"/>
                <w:lang w:eastAsia="en-US"/>
              </w:rPr>
              <w:t>(suma kol.3 i 4)</w:t>
            </w:r>
          </w:p>
        </w:tc>
      </w:tr>
      <w:tr w:rsidR="001B7284" w:rsidRPr="00CB3160" w14:paraId="5E06639F" w14:textId="77777777" w:rsidTr="005F4F20">
        <w:trPr>
          <w:trHeight w:val="143"/>
        </w:trPr>
        <w:tc>
          <w:tcPr>
            <w:tcW w:w="5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</w:tcPr>
          <w:p w14:paraId="123E2C62" w14:textId="77777777" w:rsidR="001B7284" w:rsidRPr="00CB3160" w:rsidRDefault="001B7284" w:rsidP="005F4F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</w:tcPr>
          <w:p w14:paraId="763954E2" w14:textId="77777777" w:rsidR="001B7284" w:rsidRPr="00CB3160" w:rsidRDefault="001B7284" w:rsidP="005F4F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B3160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</w:tcPr>
          <w:p w14:paraId="107A6587" w14:textId="77777777" w:rsidR="001B7284" w:rsidRPr="00CB3160" w:rsidRDefault="001B7284" w:rsidP="005F4F2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B3160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</w:tcPr>
          <w:p w14:paraId="4295B699" w14:textId="77777777" w:rsidR="001B7284" w:rsidRPr="00CB3160" w:rsidRDefault="001B7284" w:rsidP="005F4F2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B3160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48ADB29" w14:textId="77777777" w:rsidR="001B7284" w:rsidRPr="00CB3160" w:rsidRDefault="001B7284" w:rsidP="005F4F2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B3160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1B7284" w:rsidRPr="00CB3160" w14:paraId="6CBDC8CC" w14:textId="77777777" w:rsidTr="001B7284">
        <w:trPr>
          <w:trHeight w:val="965"/>
        </w:trPr>
        <w:tc>
          <w:tcPr>
            <w:tcW w:w="534" w:type="dxa"/>
            <w:tcBorders>
              <w:left w:val="single" w:sz="2" w:space="0" w:color="000000"/>
              <w:bottom w:val="single" w:sz="2" w:space="0" w:color="000000"/>
            </w:tcBorders>
          </w:tcPr>
          <w:p w14:paraId="3628BFA7" w14:textId="77777777" w:rsidR="001B7284" w:rsidRPr="00CB3160" w:rsidRDefault="001B7284" w:rsidP="005F4F20">
            <w:pPr>
              <w:jc w:val="center"/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</w:pPr>
            <w:r w:rsidRPr="00CB3160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</w:tcPr>
          <w:p w14:paraId="544D2AEE" w14:textId="37F53D67" w:rsidR="001B7284" w:rsidRPr="00CB3160" w:rsidRDefault="001B7284" w:rsidP="005F4F20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B3160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 xml:space="preserve">Przeprowadzenie kontroli corocznej </w:t>
            </w:r>
            <w:r w:rsidR="00CB33A2" w:rsidRPr="00CB3160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 xml:space="preserve">obiektów </w:t>
            </w:r>
            <w:r w:rsidR="00CB33A2" w:rsidRPr="00CB3160">
              <w:rPr>
                <w:rFonts w:ascii="Arial" w:eastAsia="Calibri" w:hAnsi="Arial" w:cs="Arial"/>
                <w:i/>
                <w:iCs/>
                <w:sz w:val="22"/>
                <w:szCs w:val="22"/>
                <w:lang w:eastAsia="en-US"/>
              </w:rPr>
              <w:t>zlokalizowanych na terenie Gminy Poddębice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14:paraId="2F74CE52" w14:textId="77777777" w:rsidR="001B7284" w:rsidRPr="00CB3160" w:rsidRDefault="001B7284" w:rsidP="005F4F2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14:paraId="2F1BDBCF" w14:textId="77777777" w:rsidR="001B7284" w:rsidRPr="00CB3160" w:rsidRDefault="001B7284" w:rsidP="005F4F2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C5AA1" w14:textId="77777777" w:rsidR="001B7284" w:rsidRPr="00CB3160" w:rsidRDefault="001B7284" w:rsidP="005F4F2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1B7284" w:rsidRPr="00CB3160" w14:paraId="6A2952EC" w14:textId="77777777" w:rsidTr="00E6760C">
        <w:trPr>
          <w:trHeight w:val="298"/>
        </w:trPr>
        <w:tc>
          <w:tcPr>
            <w:tcW w:w="534" w:type="dxa"/>
            <w:tcBorders>
              <w:left w:val="single" w:sz="2" w:space="0" w:color="000000"/>
              <w:bottom w:val="single" w:sz="2" w:space="0" w:color="000000"/>
            </w:tcBorders>
          </w:tcPr>
          <w:p w14:paraId="6B33C90E" w14:textId="77777777" w:rsidR="001B7284" w:rsidRPr="00CB3160" w:rsidRDefault="001B7284" w:rsidP="005F4F2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</w:tcPr>
          <w:p w14:paraId="3CB50710" w14:textId="77777777" w:rsidR="001B7284" w:rsidRPr="00CB3160" w:rsidRDefault="001B7284" w:rsidP="001B7284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CB3160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SUMA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14:paraId="07DCB6B9" w14:textId="77777777" w:rsidR="001B7284" w:rsidRPr="00CB3160" w:rsidRDefault="001B7284" w:rsidP="005F4F2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14:paraId="395A9CBE" w14:textId="77777777" w:rsidR="001B7284" w:rsidRPr="00CB3160" w:rsidRDefault="001B7284" w:rsidP="005F4F2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BEE14" w14:textId="77777777" w:rsidR="001B7284" w:rsidRPr="00CB3160" w:rsidRDefault="001B7284" w:rsidP="005F4F2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14:paraId="4E5F29E2" w14:textId="77777777" w:rsidR="003B2B28" w:rsidRPr="00CB3160" w:rsidRDefault="003B2B28" w:rsidP="003B2B28">
      <w:pPr>
        <w:rPr>
          <w:rFonts w:ascii="Arial" w:hAnsi="Arial" w:cs="Arial"/>
          <w:sz w:val="22"/>
          <w:szCs w:val="22"/>
        </w:rPr>
      </w:pPr>
    </w:p>
    <w:p w14:paraId="33D6B07F" w14:textId="77777777" w:rsidR="003B2B28" w:rsidRPr="00CB3160" w:rsidRDefault="003B2B28" w:rsidP="003B2B28">
      <w:pPr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color w:val="00000A"/>
          <w:sz w:val="22"/>
          <w:szCs w:val="22"/>
        </w:rPr>
        <w:t>cena netto : ……………..... zł(……………………………………………….......................złotych)</w:t>
      </w:r>
    </w:p>
    <w:p w14:paraId="4E3DD978" w14:textId="77777777" w:rsidR="003B2B28" w:rsidRPr="00CB3160" w:rsidRDefault="003B2B28" w:rsidP="003B2B28">
      <w:pPr>
        <w:jc w:val="both"/>
        <w:rPr>
          <w:rFonts w:ascii="Arial" w:hAnsi="Arial" w:cs="Arial"/>
          <w:color w:val="00000A"/>
          <w:sz w:val="22"/>
          <w:szCs w:val="22"/>
        </w:rPr>
      </w:pPr>
    </w:p>
    <w:p w14:paraId="35CCA88F" w14:textId="77777777" w:rsidR="003B2B28" w:rsidRPr="00CB3160" w:rsidRDefault="003B2B28" w:rsidP="003B2B28">
      <w:pPr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color w:val="00000A"/>
          <w:sz w:val="22"/>
          <w:szCs w:val="22"/>
        </w:rPr>
        <w:t>cena ogółem brutto…………zł(……………………………….……………….....................złotych)</w:t>
      </w:r>
    </w:p>
    <w:p w14:paraId="076B593C" w14:textId="77777777" w:rsidR="003B2B28" w:rsidRPr="00CB3160" w:rsidRDefault="003B2B28" w:rsidP="003B2B28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3C4AF9C3" w14:textId="77777777" w:rsidR="003B2B28" w:rsidRPr="00CB3160" w:rsidRDefault="003B2B28" w:rsidP="003B2B28">
      <w:pPr>
        <w:jc w:val="both"/>
        <w:rPr>
          <w:rFonts w:ascii="Arial" w:hAnsi="Arial" w:cs="Arial"/>
          <w:b/>
          <w:sz w:val="22"/>
          <w:szCs w:val="22"/>
        </w:rPr>
      </w:pPr>
      <w:r w:rsidRPr="00CB3160">
        <w:rPr>
          <w:rFonts w:ascii="Arial" w:hAnsi="Arial" w:cs="Arial"/>
          <w:b/>
          <w:sz w:val="22"/>
          <w:szCs w:val="22"/>
        </w:rPr>
        <w:t xml:space="preserve">Wynagrodzenie obejmuje podatek VAT wg obowiązujących stawek. </w:t>
      </w:r>
    </w:p>
    <w:p w14:paraId="235C72B3" w14:textId="70C64672" w:rsidR="003B2B28" w:rsidRPr="00CB3160" w:rsidRDefault="003B2B28" w:rsidP="003B2B28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CB3160">
        <w:rPr>
          <w:rFonts w:ascii="Arial" w:hAnsi="Arial" w:cs="Arial"/>
          <w:b/>
          <w:sz w:val="22"/>
          <w:szCs w:val="22"/>
        </w:rPr>
        <w:t xml:space="preserve">Termin realizacji zamówienia -  </w:t>
      </w:r>
      <w:r w:rsidR="00CB33A2" w:rsidRPr="00CB3160">
        <w:rPr>
          <w:rFonts w:ascii="Arial" w:hAnsi="Arial" w:cs="Arial"/>
          <w:b/>
          <w:sz w:val="22"/>
          <w:szCs w:val="22"/>
        </w:rPr>
        <w:t>45</w:t>
      </w:r>
      <w:r w:rsidRPr="00CB3160">
        <w:rPr>
          <w:rFonts w:ascii="Arial" w:hAnsi="Arial" w:cs="Arial"/>
          <w:b/>
          <w:sz w:val="22"/>
          <w:szCs w:val="22"/>
        </w:rPr>
        <w:t xml:space="preserve"> dni od dnia podpisania umowy.</w:t>
      </w:r>
    </w:p>
    <w:p w14:paraId="2CA91418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</w:p>
    <w:p w14:paraId="6704D5F8" w14:textId="7858298C" w:rsidR="00852F8E" w:rsidRPr="00CB3160" w:rsidRDefault="00852F8E" w:rsidP="00852F8E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 xml:space="preserve">Oświadczam, że nie podlegam wykluczeniu z postępowania na podstawie: - art. 7 ust. 1 pkt 1, 2 i 3 ustawy o szczególnych rozwiązaniach w zakresie przeciwdziałania wspieraniu agresji </w:t>
      </w:r>
      <w:r w:rsidR="00E6760C">
        <w:rPr>
          <w:rFonts w:ascii="Arial" w:hAnsi="Arial" w:cs="Arial"/>
          <w:sz w:val="22"/>
          <w:szCs w:val="22"/>
        </w:rPr>
        <w:br/>
      </w:r>
      <w:r w:rsidRPr="00CB3160">
        <w:rPr>
          <w:rFonts w:ascii="Arial" w:hAnsi="Arial" w:cs="Arial"/>
          <w:sz w:val="22"/>
          <w:szCs w:val="22"/>
        </w:rPr>
        <w:t>na Ukrainę oraz służących ochronie bezpieczeństwa narodowego (Dz. U. z 2025 r. poz. 514).</w:t>
      </w:r>
    </w:p>
    <w:p w14:paraId="31EE193A" w14:textId="730094C4" w:rsidR="003B2B28" w:rsidRPr="00CB3160" w:rsidRDefault="00852F8E" w:rsidP="00852F8E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 xml:space="preserve">Przedmiot niniejszego zamówienia wykonam zgodnie z obowiązującymi przepisami </w:t>
      </w:r>
      <w:r w:rsidR="00E6760C">
        <w:rPr>
          <w:rFonts w:ascii="Arial" w:hAnsi="Arial" w:cs="Arial"/>
          <w:sz w:val="22"/>
          <w:szCs w:val="22"/>
        </w:rPr>
        <w:br/>
      </w:r>
      <w:r w:rsidRPr="00CB3160">
        <w:rPr>
          <w:rFonts w:ascii="Arial" w:hAnsi="Arial" w:cs="Arial"/>
          <w:sz w:val="22"/>
          <w:szCs w:val="22"/>
        </w:rPr>
        <w:t>i obowiązującymi zasadami wiedzy technicznej</w:t>
      </w:r>
      <w:r w:rsidR="003B2B28" w:rsidRPr="00CB3160">
        <w:rPr>
          <w:rFonts w:ascii="Arial" w:hAnsi="Arial" w:cs="Arial"/>
          <w:sz w:val="22"/>
          <w:szCs w:val="22"/>
        </w:rPr>
        <w:t>.</w:t>
      </w:r>
      <w:r w:rsidR="003B2B28" w:rsidRPr="00CB3160">
        <w:rPr>
          <w:rFonts w:ascii="Arial" w:hAnsi="Arial" w:cs="Arial"/>
          <w:b/>
          <w:sz w:val="22"/>
          <w:szCs w:val="22"/>
        </w:rPr>
        <w:t xml:space="preserve"> </w:t>
      </w:r>
    </w:p>
    <w:p w14:paraId="164A8670" w14:textId="77777777" w:rsidR="003B2B28" w:rsidRDefault="003B2B28" w:rsidP="003B2B28">
      <w:pPr>
        <w:jc w:val="both"/>
        <w:rPr>
          <w:rFonts w:ascii="Arial" w:hAnsi="Arial" w:cs="Arial"/>
          <w:sz w:val="22"/>
          <w:szCs w:val="22"/>
        </w:rPr>
      </w:pPr>
    </w:p>
    <w:p w14:paraId="2A54EC83" w14:textId="77777777" w:rsidR="00E6760C" w:rsidRPr="00CB3160" w:rsidRDefault="00E6760C" w:rsidP="003B2B28">
      <w:pPr>
        <w:jc w:val="both"/>
        <w:rPr>
          <w:rFonts w:ascii="Arial" w:hAnsi="Arial" w:cs="Arial"/>
          <w:sz w:val="22"/>
          <w:szCs w:val="22"/>
        </w:rPr>
      </w:pPr>
    </w:p>
    <w:p w14:paraId="44142B4A" w14:textId="77777777" w:rsidR="003B2B28" w:rsidRPr="00CB3160" w:rsidRDefault="003B2B28" w:rsidP="003B2B28">
      <w:pPr>
        <w:jc w:val="both"/>
        <w:rPr>
          <w:rFonts w:ascii="Arial" w:hAnsi="Arial" w:cs="Arial"/>
          <w:sz w:val="18"/>
          <w:szCs w:val="18"/>
        </w:rPr>
      </w:pPr>
      <w:r w:rsidRPr="00CB3160">
        <w:rPr>
          <w:rFonts w:ascii="Arial" w:hAnsi="Arial" w:cs="Arial"/>
          <w:sz w:val="18"/>
          <w:szCs w:val="18"/>
        </w:rPr>
        <w:t>………………………..</w:t>
      </w:r>
    </w:p>
    <w:p w14:paraId="54CD7CFD" w14:textId="77777777" w:rsidR="003B2B28" w:rsidRDefault="003B2B28" w:rsidP="003B2B28">
      <w:pPr>
        <w:jc w:val="both"/>
        <w:rPr>
          <w:rFonts w:ascii="Arial" w:hAnsi="Arial" w:cs="Arial"/>
          <w:sz w:val="18"/>
          <w:szCs w:val="18"/>
        </w:rPr>
      </w:pPr>
      <w:r w:rsidRPr="00CB3160">
        <w:rPr>
          <w:rFonts w:ascii="Arial" w:hAnsi="Arial" w:cs="Arial"/>
          <w:sz w:val="18"/>
          <w:szCs w:val="18"/>
        </w:rPr>
        <w:t xml:space="preserve">   (miejscowość, data )</w:t>
      </w:r>
    </w:p>
    <w:p w14:paraId="4582CDB3" w14:textId="77777777" w:rsidR="00E6760C" w:rsidRDefault="00E6760C" w:rsidP="003B2B28">
      <w:pPr>
        <w:jc w:val="both"/>
        <w:rPr>
          <w:rFonts w:ascii="Arial" w:hAnsi="Arial" w:cs="Arial"/>
          <w:sz w:val="18"/>
          <w:szCs w:val="18"/>
        </w:rPr>
      </w:pPr>
    </w:p>
    <w:p w14:paraId="0342AC2E" w14:textId="77777777" w:rsidR="00E6760C" w:rsidRPr="00CB3160" w:rsidRDefault="00E6760C" w:rsidP="003B2B28">
      <w:pPr>
        <w:jc w:val="both"/>
        <w:rPr>
          <w:rFonts w:ascii="Arial" w:hAnsi="Arial" w:cs="Arial"/>
          <w:sz w:val="18"/>
          <w:szCs w:val="18"/>
        </w:rPr>
      </w:pPr>
    </w:p>
    <w:p w14:paraId="6A40DE35" w14:textId="7A56184D" w:rsidR="003B2B28" w:rsidRPr="00CB3160" w:rsidRDefault="003B2B28" w:rsidP="00E6760C">
      <w:pPr>
        <w:jc w:val="both"/>
        <w:rPr>
          <w:rFonts w:ascii="Arial" w:hAnsi="Arial" w:cs="Arial"/>
        </w:rPr>
      </w:pPr>
      <w:r w:rsidRPr="00CB3160">
        <w:rPr>
          <w:rFonts w:ascii="Arial" w:hAnsi="Arial" w:cs="Arial"/>
          <w:sz w:val="28"/>
          <w:szCs w:val="28"/>
        </w:rPr>
        <w:t xml:space="preserve">.........................................................                                                </w:t>
      </w:r>
    </w:p>
    <w:p w14:paraId="55999176" w14:textId="77777777" w:rsidR="003B2B28" w:rsidRPr="00CB3160" w:rsidRDefault="003B2B28" w:rsidP="00E6760C">
      <w:pPr>
        <w:rPr>
          <w:rFonts w:ascii="Arial" w:hAnsi="Arial" w:cs="Arial"/>
          <w:sz w:val="16"/>
          <w:szCs w:val="16"/>
        </w:rPr>
      </w:pPr>
      <w:r w:rsidRPr="00CB3160">
        <w:rPr>
          <w:rFonts w:ascii="Arial" w:hAnsi="Arial" w:cs="Arial"/>
          <w:b/>
          <w:sz w:val="16"/>
          <w:szCs w:val="16"/>
        </w:rPr>
        <w:t>(</w:t>
      </w:r>
      <w:r w:rsidRPr="00CB3160">
        <w:rPr>
          <w:rFonts w:ascii="Arial" w:hAnsi="Arial" w:cs="Arial"/>
          <w:sz w:val="16"/>
          <w:szCs w:val="16"/>
        </w:rPr>
        <w:t xml:space="preserve">Pieczątka  i podpis Wykonawcy lub osoby uprawnionej   </w:t>
      </w:r>
      <w:r w:rsidRPr="00CB3160">
        <w:rPr>
          <w:rFonts w:ascii="Arial" w:hAnsi="Arial" w:cs="Arial"/>
          <w:sz w:val="16"/>
          <w:szCs w:val="16"/>
        </w:rPr>
        <w:br/>
        <w:t xml:space="preserve">do reprezentowania Wykonawcy)                                                                          </w:t>
      </w:r>
    </w:p>
    <w:p w14:paraId="7F6E3F85" w14:textId="77777777" w:rsidR="003B2B28" w:rsidRPr="00CB3160" w:rsidRDefault="003B2B28" w:rsidP="003B2B28">
      <w:pPr>
        <w:ind w:left="4248"/>
        <w:jc w:val="both"/>
        <w:rPr>
          <w:rFonts w:ascii="Arial" w:hAnsi="Arial" w:cs="Arial"/>
          <w:b/>
        </w:rPr>
      </w:pPr>
    </w:p>
    <w:p w14:paraId="4387C17C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4A1688BD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5D889A91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59793016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19369AEE" w14:textId="77777777" w:rsidR="003B2B28" w:rsidRPr="00CB3160" w:rsidRDefault="003B2B28" w:rsidP="003B2B28">
      <w:pPr>
        <w:ind w:left="5664" w:firstLine="708"/>
        <w:jc w:val="right"/>
        <w:rPr>
          <w:rFonts w:ascii="Arial" w:hAnsi="Arial" w:cs="Arial"/>
        </w:rPr>
      </w:pPr>
    </w:p>
    <w:p w14:paraId="5EE25541" w14:textId="77777777" w:rsidR="003B2B28" w:rsidRPr="00CB3160" w:rsidRDefault="003B2B28" w:rsidP="003B2B28">
      <w:pPr>
        <w:ind w:left="5664" w:firstLine="708"/>
        <w:jc w:val="right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 xml:space="preserve">  </w:t>
      </w:r>
      <w:r w:rsidRPr="00CB3160">
        <w:rPr>
          <w:rFonts w:ascii="Arial" w:hAnsi="Arial" w:cs="Arial"/>
          <w:b/>
          <w:sz w:val="22"/>
          <w:szCs w:val="22"/>
        </w:rPr>
        <w:t>Załącznik Nr 2</w:t>
      </w:r>
    </w:p>
    <w:p w14:paraId="2BED92AE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 xml:space="preserve"> ……………… dnia ……………….</w:t>
      </w:r>
    </w:p>
    <w:p w14:paraId="5420DE8C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</w:p>
    <w:p w14:paraId="0C0689B0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</w:p>
    <w:p w14:paraId="71DCDCD5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</w:p>
    <w:p w14:paraId="4110C48D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</w:p>
    <w:p w14:paraId="3B5121BA" w14:textId="77777777" w:rsidR="003B2B28" w:rsidRPr="00CB3160" w:rsidRDefault="003B2B28" w:rsidP="003B2B28">
      <w:pPr>
        <w:jc w:val="both"/>
        <w:rPr>
          <w:rFonts w:ascii="Arial" w:hAnsi="Arial" w:cs="Arial"/>
          <w:sz w:val="32"/>
          <w:szCs w:val="32"/>
        </w:rPr>
      </w:pPr>
    </w:p>
    <w:p w14:paraId="3287A181" w14:textId="77777777" w:rsidR="003B2B28" w:rsidRPr="00CB3160" w:rsidRDefault="003B2B28" w:rsidP="003B2B28">
      <w:pPr>
        <w:jc w:val="center"/>
        <w:rPr>
          <w:rFonts w:ascii="Arial" w:hAnsi="Arial" w:cs="Arial"/>
          <w:sz w:val="22"/>
          <w:szCs w:val="28"/>
        </w:rPr>
      </w:pPr>
      <w:r w:rsidRPr="00CB3160">
        <w:rPr>
          <w:rFonts w:ascii="Arial" w:hAnsi="Arial" w:cs="Arial"/>
          <w:b/>
          <w:sz w:val="22"/>
          <w:szCs w:val="28"/>
        </w:rPr>
        <w:t>OŚWIADCZENIE O PROWADZENIU DZIAŁALNOŚCI GOSPODARCZEJ</w:t>
      </w:r>
    </w:p>
    <w:p w14:paraId="184BAFE7" w14:textId="77777777" w:rsidR="003B2B28" w:rsidRPr="00CB3160" w:rsidRDefault="003B2B28" w:rsidP="003B2B28">
      <w:pPr>
        <w:jc w:val="both"/>
        <w:rPr>
          <w:rFonts w:ascii="Arial" w:hAnsi="Arial" w:cs="Arial"/>
          <w:b/>
          <w:sz w:val="22"/>
          <w:szCs w:val="22"/>
        </w:rPr>
      </w:pPr>
    </w:p>
    <w:p w14:paraId="2AA7E2D2" w14:textId="77777777" w:rsidR="003B2B28" w:rsidRPr="00CB3160" w:rsidRDefault="003B2B28" w:rsidP="003B2B28">
      <w:pPr>
        <w:jc w:val="both"/>
        <w:rPr>
          <w:rFonts w:ascii="Arial" w:hAnsi="Arial" w:cs="Arial"/>
          <w:b/>
          <w:sz w:val="22"/>
          <w:szCs w:val="22"/>
        </w:rPr>
      </w:pPr>
    </w:p>
    <w:p w14:paraId="05B56B15" w14:textId="77777777" w:rsidR="003B2B28" w:rsidRPr="00CB3160" w:rsidRDefault="003B2B28" w:rsidP="003B2B28">
      <w:pPr>
        <w:jc w:val="both"/>
        <w:rPr>
          <w:rFonts w:ascii="Arial" w:hAnsi="Arial" w:cs="Arial"/>
          <w:szCs w:val="24"/>
        </w:rPr>
      </w:pPr>
      <w:r w:rsidRPr="00CB3160">
        <w:rPr>
          <w:rFonts w:ascii="Arial" w:hAnsi="Arial" w:cs="Arial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BD9C179" w14:textId="77777777" w:rsidR="003B2B28" w:rsidRPr="00CB3160" w:rsidRDefault="003B2B28" w:rsidP="003B2B28">
      <w:pPr>
        <w:jc w:val="both"/>
        <w:rPr>
          <w:rFonts w:ascii="Arial" w:hAnsi="Arial" w:cs="Arial"/>
          <w:szCs w:val="24"/>
        </w:rPr>
      </w:pPr>
      <w:r w:rsidRPr="00CB3160">
        <w:rPr>
          <w:rFonts w:ascii="Arial" w:hAnsi="Arial" w:cs="Arial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</w:p>
    <w:p w14:paraId="0BE00551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 xml:space="preserve">Ja, niżej podpisany/a………………………………………………… oświadczam, że </w:t>
      </w:r>
    </w:p>
    <w:p w14:paraId="2C38BD68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</w:p>
    <w:p w14:paraId="17C7157A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prowadzę działalność gospodarczą pn.:</w:t>
      </w:r>
    </w:p>
    <w:p w14:paraId="4B8FA2DD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</w:p>
    <w:p w14:paraId="6067E54E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………………………………………..………………………………………………………....</w:t>
      </w:r>
    </w:p>
    <w:p w14:paraId="0CD4C631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</w:p>
    <w:p w14:paraId="59C40C02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………………………………………………………………………………………………......</w:t>
      </w:r>
    </w:p>
    <w:p w14:paraId="510D8A22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</w:p>
    <w:p w14:paraId="0F79194A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NIP ………………………………    REGON …………………………………………….......,</w:t>
      </w:r>
    </w:p>
    <w:p w14:paraId="33CBE4AE" w14:textId="77777777" w:rsidR="003B2B28" w:rsidRPr="00CB3160" w:rsidRDefault="003B2B28" w:rsidP="003B2B28">
      <w:pPr>
        <w:rPr>
          <w:rFonts w:ascii="Arial" w:hAnsi="Arial" w:cs="Arial"/>
          <w:sz w:val="22"/>
          <w:szCs w:val="22"/>
        </w:rPr>
      </w:pPr>
    </w:p>
    <w:p w14:paraId="3010B4EA" w14:textId="77777777" w:rsidR="003B2B28" w:rsidRPr="00CB3160" w:rsidRDefault="003B2B28" w:rsidP="003B2B28">
      <w:pPr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 xml:space="preserve">która figuruje w KRS pod Nr .......................................................bądź w Centralnej Ewidencji </w:t>
      </w:r>
      <w:r w:rsidRPr="00CB3160">
        <w:rPr>
          <w:rFonts w:ascii="Arial" w:hAnsi="Arial" w:cs="Arial"/>
          <w:sz w:val="22"/>
          <w:szCs w:val="22"/>
        </w:rPr>
        <w:br/>
      </w:r>
    </w:p>
    <w:p w14:paraId="0BF93659" w14:textId="078A6F3B" w:rsidR="003B2B28" w:rsidRPr="00CB3160" w:rsidRDefault="003B2B28" w:rsidP="003B2B28">
      <w:pPr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i Informacji o Działalności Gospodarczej pod Nr..........................................................</w:t>
      </w:r>
      <w:r w:rsidR="00A55508">
        <w:rPr>
          <w:rFonts w:ascii="Arial" w:hAnsi="Arial" w:cs="Arial"/>
          <w:sz w:val="22"/>
          <w:szCs w:val="22"/>
        </w:rPr>
        <w:t>.....</w:t>
      </w:r>
    </w:p>
    <w:p w14:paraId="72A6B6CA" w14:textId="77777777" w:rsidR="003B2B28" w:rsidRPr="00CB3160" w:rsidRDefault="003B2B28" w:rsidP="003B2B28">
      <w:pPr>
        <w:jc w:val="both"/>
        <w:rPr>
          <w:rFonts w:ascii="Arial" w:hAnsi="Arial" w:cs="Arial"/>
        </w:rPr>
      </w:pPr>
    </w:p>
    <w:p w14:paraId="00BF6803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</w:p>
    <w:p w14:paraId="4A05DBAF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</w:p>
    <w:p w14:paraId="5DC9A2F0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</w:p>
    <w:p w14:paraId="1B7CB8BE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</w:p>
    <w:p w14:paraId="1AC8058D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</w:t>
      </w:r>
      <w:r w:rsidRPr="00CB3160">
        <w:rPr>
          <w:rFonts w:ascii="Arial" w:hAnsi="Arial" w:cs="Arial"/>
          <w:sz w:val="22"/>
          <w:szCs w:val="22"/>
        </w:rPr>
        <w:tab/>
      </w:r>
      <w:r w:rsidRPr="00CB3160">
        <w:rPr>
          <w:rFonts w:ascii="Arial" w:hAnsi="Arial" w:cs="Arial"/>
          <w:sz w:val="22"/>
          <w:szCs w:val="22"/>
        </w:rPr>
        <w:tab/>
        <w:t xml:space="preserve">  ………………………………</w:t>
      </w:r>
    </w:p>
    <w:p w14:paraId="0689B25D" w14:textId="415FBED6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 xml:space="preserve">/pieczęć i podpis osoby  upoważnionej/             </w:t>
      </w:r>
    </w:p>
    <w:p w14:paraId="6B8C5FD7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</w:p>
    <w:p w14:paraId="0345B4F1" w14:textId="77777777" w:rsidR="003B2B28" w:rsidRPr="00CB3160" w:rsidRDefault="003B2B28" w:rsidP="003B2B28">
      <w:pPr>
        <w:jc w:val="both"/>
        <w:rPr>
          <w:rFonts w:ascii="Arial" w:hAnsi="Arial" w:cs="Arial"/>
        </w:rPr>
      </w:pPr>
    </w:p>
    <w:p w14:paraId="243B4284" w14:textId="77777777" w:rsidR="003B2B28" w:rsidRPr="00CB3160" w:rsidRDefault="003B2B28" w:rsidP="003B2B28">
      <w:pPr>
        <w:jc w:val="both"/>
        <w:rPr>
          <w:rFonts w:ascii="Arial" w:hAnsi="Arial" w:cs="Arial"/>
        </w:rPr>
      </w:pPr>
    </w:p>
    <w:p w14:paraId="107387F1" w14:textId="77777777" w:rsidR="003B2B28" w:rsidRPr="00CB3160" w:rsidRDefault="003B2B28" w:rsidP="003B2B28">
      <w:pPr>
        <w:jc w:val="both"/>
        <w:rPr>
          <w:rFonts w:ascii="Arial" w:hAnsi="Arial" w:cs="Arial"/>
        </w:rPr>
      </w:pPr>
    </w:p>
    <w:p w14:paraId="3B32E5B1" w14:textId="77777777" w:rsidR="003B2B28" w:rsidRPr="00CB3160" w:rsidRDefault="003B2B28" w:rsidP="003B2B28">
      <w:pPr>
        <w:jc w:val="both"/>
        <w:rPr>
          <w:rFonts w:ascii="Arial" w:hAnsi="Arial" w:cs="Arial"/>
        </w:rPr>
      </w:pPr>
    </w:p>
    <w:p w14:paraId="2AA29989" w14:textId="77777777" w:rsidR="003B2B28" w:rsidRPr="00CB3160" w:rsidRDefault="003B2B28" w:rsidP="003B2B28">
      <w:pPr>
        <w:jc w:val="both"/>
        <w:rPr>
          <w:rFonts w:ascii="Arial" w:hAnsi="Arial" w:cs="Arial"/>
          <w:b/>
        </w:rPr>
      </w:pPr>
    </w:p>
    <w:p w14:paraId="3AE8D544" w14:textId="77777777" w:rsidR="003B2B28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524754DB" w14:textId="77777777" w:rsidR="00E6760C" w:rsidRPr="00CB3160" w:rsidRDefault="00E6760C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114A69E6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6ECD4803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5450826A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2FA808EE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5C6B65EE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6430690F" w14:textId="77777777" w:rsidR="00852F8E" w:rsidRPr="00CB3160" w:rsidRDefault="00852F8E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6F4106FA" w14:textId="77777777" w:rsidR="00852F8E" w:rsidRDefault="00852F8E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34AF2479" w14:textId="77777777" w:rsidR="00E6760C" w:rsidRPr="00CB3160" w:rsidRDefault="00E6760C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5035212B" w14:textId="77777777" w:rsidR="00852F8E" w:rsidRPr="00CB3160" w:rsidRDefault="00852F8E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6633459F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5802DFDE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01533233" w14:textId="2631FA89" w:rsidR="003B2B28" w:rsidRPr="00CB3160" w:rsidRDefault="003B2B28" w:rsidP="00CB3160">
      <w:pPr>
        <w:ind w:left="7080"/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b/>
          <w:sz w:val="22"/>
          <w:szCs w:val="22"/>
        </w:rPr>
        <w:t>Załącznik Nr 3</w:t>
      </w:r>
    </w:p>
    <w:p w14:paraId="6FB98D3D" w14:textId="77777777" w:rsidR="003B2B28" w:rsidRPr="00CB3160" w:rsidRDefault="003B2B28" w:rsidP="003B2B28">
      <w:pPr>
        <w:rPr>
          <w:rFonts w:ascii="Arial" w:hAnsi="Arial" w:cs="Arial"/>
          <w:sz w:val="22"/>
          <w:szCs w:val="22"/>
        </w:rPr>
      </w:pPr>
    </w:p>
    <w:p w14:paraId="3C6C5EA3" w14:textId="77777777" w:rsidR="003B2B28" w:rsidRPr="00CB3160" w:rsidRDefault="003B2B28" w:rsidP="003B2B28">
      <w:pPr>
        <w:rPr>
          <w:rFonts w:ascii="Arial" w:hAnsi="Arial" w:cs="Arial"/>
          <w:sz w:val="22"/>
          <w:szCs w:val="22"/>
        </w:rPr>
      </w:pPr>
    </w:p>
    <w:p w14:paraId="247773CD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</w:p>
    <w:p w14:paraId="15A2381F" w14:textId="77777777" w:rsidR="003B2B28" w:rsidRPr="00CB3160" w:rsidRDefault="003B2B28" w:rsidP="003B2B28">
      <w:pPr>
        <w:jc w:val="center"/>
        <w:rPr>
          <w:rFonts w:ascii="Arial" w:hAnsi="Arial" w:cs="Arial"/>
          <w:sz w:val="22"/>
          <w:szCs w:val="22"/>
        </w:rPr>
      </w:pPr>
      <w:r w:rsidRPr="00CB3160">
        <w:rPr>
          <w:rFonts w:ascii="Arial" w:eastAsia="Arial" w:hAnsi="Arial" w:cs="Arial"/>
          <w:b/>
          <w:bCs/>
          <w:sz w:val="22"/>
          <w:szCs w:val="22"/>
        </w:rPr>
        <w:t>WYKAZ WYKONANYCH USŁUG</w:t>
      </w:r>
    </w:p>
    <w:p w14:paraId="0B4FBD07" w14:textId="77777777" w:rsidR="003B2B28" w:rsidRPr="00CB3160" w:rsidRDefault="003B2B28" w:rsidP="003B2B28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0D137F20" w14:textId="77777777" w:rsidR="003B2B28" w:rsidRPr="00CB3160" w:rsidRDefault="003B2B28" w:rsidP="003B2B28">
      <w:pPr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eastAsia="Arial" w:hAnsi="Arial" w:cs="Arial"/>
          <w:b/>
          <w:bCs/>
          <w:sz w:val="22"/>
          <w:szCs w:val="22"/>
          <w:u w:val="single"/>
        </w:rPr>
        <w:t>DANE DOTYCZĄCE WYKONAWCY:</w:t>
      </w:r>
    </w:p>
    <w:p w14:paraId="4000B056" w14:textId="77777777" w:rsidR="003B2B28" w:rsidRPr="00CB3160" w:rsidRDefault="003B2B28" w:rsidP="003B2B28">
      <w:pPr>
        <w:jc w:val="both"/>
        <w:rPr>
          <w:rFonts w:ascii="Arial" w:eastAsia="Arial" w:hAnsi="Arial" w:cs="Arial"/>
          <w:sz w:val="22"/>
          <w:szCs w:val="22"/>
        </w:rPr>
      </w:pPr>
    </w:p>
    <w:p w14:paraId="7579B88B" w14:textId="27E3DCFC" w:rsidR="003B2B28" w:rsidRPr="00CB3160" w:rsidRDefault="003B2B28" w:rsidP="003B2B2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eastAsia="Arial" w:hAnsi="Arial" w:cs="Arial"/>
          <w:sz w:val="22"/>
          <w:szCs w:val="22"/>
        </w:rPr>
        <w:t>Nazwa: ....................................................................................................................................................</w:t>
      </w:r>
    </w:p>
    <w:p w14:paraId="59A99C83" w14:textId="79E35691" w:rsidR="003B2B28" w:rsidRPr="00CB3160" w:rsidRDefault="003B2B28" w:rsidP="003B2B2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eastAsia="Arial" w:hAnsi="Arial" w:cs="Arial"/>
          <w:sz w:val="22"/>
          <w:szCs w:val="22"/>
        </w:rPr>
        <w:t>Siedziba: ...............................................................................................................................</w:t>
      </w:r>
      <w:r w:rsidR="00CB3160">
        <w:rPr>
          <w:rFonts w:ascii="Arial" w:eastAsia="Arial" w:hAnsi="Arial" w:cs="Arial"/>
          <w:sz w:val="22"/>
          <w:szCs w:val="22"/>
        </w:rPr>
        <w:t>....</w:t>
      </w:r>
    </w:p>
    <w:p w14:paraId="5AE63CB5" w14:textId="3397CF6E" w:rsidR="003B2B28" w:rsidRPr="00CB3160" w:rsidRDefault="003B2B28" w:rsidP="003B2B28">
      <w:pPr>
        <w:spacing w:line="360" w:lineRule="auto"/>
        <w:rPr>
          <w:rFonts w:ascii="Arial" w:hAnsi="Arial" w:cs="Arial"/>
          <w:sz w:val="22"/>
          <w:szCs w:val="22"/>
        </w:rPr>
      </w:pPr>
      <w:r w:rsidRPr="00CB3160">
        <w:rPr>
          <w:rFonts w:ascii="Arial" w:eastAsia="Arial" w:hAnsi="Arial" w:cs="Arial"/>
          <w:sz w:val="22"/>
          <w:szCs w:val="22"/>
        </w:rPr>
        <w:t>Adres poczty elektronicznej:………….......................................................................................</w:t>
      </w:r>
    </w:p>
    <w:p w14:paraId="4DB3D3E7" w14:textId="61FD88CC" w:rsidR="003B2B28" w:rsidRPr="00CB3160" w:rsidRDefault="003B2B28" w:rsidP="003B2B28">
      <w:pPr>
        <w:spacing w:line="360" w:lineRule="auto"/>
        <w:rPr>
          <w:rFonts w:ascii="Arial" w:hAnsi="Arial" w:cs="Arial"/>
          <w:sz w:val="22"/>
          <w:szCs w:val="22"/>
        </w:rPr>
      </w:pPr>
      <w:r w:rsidRPr="00CB3160">
        <w:rPr>
          <w:rFonts w:ascii="Arial" w:eastAsia="Arial" w:hAnsi="Arial" w:cs="Arial"/>
          <w:sz w:val="22"/>
          <w:szCs w:val="22"/>
        </w:rPr>
        <w:t>Strona internetowa: ............................................................................................................</w:t>
      </w:r>
      <w:r w:rsidR="00CB3160">
        <w:rPr>
          <w:rFonts w:ascii="Arial" w:eastAsia="Arial" w:hAnsi="Arial" w:cs="Arial"/>
          <w:sz w:val="22"/>
          <w:szCs w:val="22"/>
        </w:rPr>
        <w:t>.</w:t>
      </w:r>
      <w:r w:rsidRPr="00CB3160">
        <w:rPr>
          <w:rFonts w:ascii="Arial" w:eastAsia="Arial" w:hAnsi="Arial" w:cs="Arial"/>
          <w:sz w:val="22"/>
          <w:szCs w:val="22"/>
        </w:rPr>
        <w:t>.....</w:t>
      </w:r>
    </w:p>
    <w:p w14:paraId="06D53131" w14:textId="7810E617" w:rsidR="003B2B28" w:rsidRPr="00CB3160" w:rsidRDefault="003B2B28" w:rsidP="003B2B2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eastAsia="Arial" w:hAnsi="Arial" w:cs="Arial"/>
          <w:sz w:val="22"/>
          <w:szCs w:val="22"/>
        </w:rPr>
        <w:t>numer telefonu:........................................................................................................................</w:t>
      </w:r>
    </w:p>
    <w:p w14:paraId="3BCCEA56" w14:textId="7628033B" w:rsidR="003B2B28" w:rsidRPr="00CB3160" w:rsidRDefault="003B2B28" w:rsidP="003B2B28">
      <w:pPr>
        <w:spacing w:line="360" w:lineRule="auto"/>
        <w:rPr>
          <w:rFonts w:ascii="Arial" w:hAnsi="Arial" w:cs="Arial"/>
          <w:sz w:val="22"/>
          <w:szCs w:val="22"/>
        </w:rPr>
      </w:pPr>
      <w:r w:rsidRPr="00CB3160">
        <w:rPr>
          <w:rFonts w:ascii="Arial" w:eastAsia="Arial" w:hAnsi="Arial" w:cs="Arial"/>
          <w:sz w:val="22"/>
          <w:szCs w:val="22"/>
        </w:rPr>
        <w:t>Numer REGON: .........................................................................................................................</w:t>
      </w:r>
    </w:p>
    <w:p w14:paraId="3F46AE4C" w14:textId="5675F225" w:rsidR="003B2B28" w:rsidRPr="00CB3160" w:rsidRDefault="003B2B28" w:rsidP="003B2B2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eastAsia="Arial" w:hAnsi="Arial" w:cs="Arial"/>
          <w:sz w:val="22"/>
          <w:szCs w:val="22"/>
        </w:rPr>
        <w:t>Numer NIP/PESEL:................................................................................................................</w:t>
      </w:r>
      <w:r w:rsidR="00CB3160">
        <w:rPr>
          <w:rFonts w:ascii="Arial" w:eastAsia="Arial" w:hAnsi="Arial" w:cs="Arial"/>
          <w:sz w:val="22"/>
          <w:szCs w:val="22"/>
        </w:rPr>
        <w:t>.</w:t>
      </w:r>
      <w:r w:rsidRPr="00CB3160">
        <w:rPr>
          <w:rFonts w:ascii="Arial" w:eastAsia="Arial" w:hAnsi="Arial" w:cs="Arial"/>
          <w:sz w:val="22"/>
          <w:szCs w:val="22"/>
        </w:rPr>
        <w:t>..</w:t>
      </w:r>
    </w:p>
    <w:p w14:paraId="15997746" w14:textId="29D9696C" w:rsidR="003B2B28" w:rsidRPr="00CB3160" w:rsidRDefault="003B2B28" w:rsidP="003B2B2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3160">
        <w:rPr>
          <w:rFonts w:ascii="Arial" w:eastAsia="Arial" w:hAnsi="Arial" w:cs="Arial"/>
          <w:sz w:val="22"/>
          <w:szCs w:val="22"/>
        </w:rPr>
        <w:t>KRS/CEDIG:…...........................................................................................................................</w:t>
      </w:r>
    </w:p>
    <w:p w14:paraId="3B816DDB" w14:textId="77777777" w:rsidR="003B2B28" w:rsidRPr="00CB3160" w:rsidRDefault="003B2B28" w:rsidP="003B2B28">
      <w:pPr>
        <w:jc w:val="both"/>
        <w:rPr>
          <w:rFonts w:ascii="Arial" w:eastAsia="Arial" w:hAnsi="Arial" w:cs="Arial"/>
          <w:b/>
          <w:bCs/>
          <w:sz w:val="22"/>
          <w:szCs w:val="22"/>
          <w:highlight w:val="lightGray"/>
          <w:u w:val="single"/>
        </w:rPr>
      </w:pPr>
    </w:p>
    <w:tbl>
      <w:tblPr>
        <w:tblW w:w="90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"/>
        <w:gridCol w:w="3295"/>
        <w:gridCol w:w="3000"/>
        <w:gridCol w:w="2268"/>
      </w:tblGrid>
      <w:tr w:rsidR="003B2B28" w:rsidRPr="00CB3160" w14:paraId="6E1306CE" w14:textId="77777777" w:rsidTr="00E6760C"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F603197" w14:textId="77777777" w:rsidR="003B2B28" w:rsidRPr="00CB3160" w:rsidRDefault="003B2B28" w:rsidP="005F4F20">
            <w:pPr>
              <w:pStyle w:val="Zawartotabeli"/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3160">
              <w:rPr>
                <w:rFonts w:ascii="Arial" w:eastAsia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85B4F30" w14:textId="77777777" w:rsidR="003B2B28" w:rsidRPr="00CB3160" w:rsidRDefault="003B2B28" w:rsidP="005F4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3160">
              <w:rPr>
                <w:rFonts w:ascii="Arial" w:eastAsia="Arial" w:hAnsi="Arial" w:cs="Arial"/>
                <w:b/>
                <w:bCs/>
                <w:sz w:val="22"/>
                <w:szCs w:val="22"/>
              </w:rPr>
              <w:t>Miejsce wykonania i podmiot na rzecz którego usługi  zostały wykonane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F9BC7A" w14:textId="77777777" w:rsidR="003B2B28" w:rsidRPr="00CB3160" w:rsidRDefault="003B2B28" w:rsidP="005F4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3160">
              <w:rPr>
                <w:rFonts w:ascii="Arial" w:eastAsia="Arial" w:hAnsi="Arial" w:cs="Arial"/>
                <w:b/>
                <w:bCs/>
                <w:sz w:val="22"/>
                <w:szCs w:val="22"/>
              </w:rPr>
              <w:t>Przedmiot wykonanych usług</w:t>
            </w:r>
          </w:p>
          <w:p w14:paraId="24C07E92" w14:textId="77777777" w:rsidR="003B2B28" w:rsidRPr="00CB3160" w:rsidRDefault="003B2B28" w:rsidP="005F4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3160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(opis wykonanych prac)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4703F" w14:textId="77777777" w:rsidR="003B2B28" w:rsidRPr="00CB3160" w:rsidRDefault="003B2B28" w:rsidP="005F4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3160">
              <w:rPr>
                <w:rFonts w:ascii="Arial" w:eastAsia="Arial" w:hAnsi="Arial" w:cs="Arial"/>
                <w:b/>
                <w:bCs/>
                <w:sz w:val="22"/>
                <w:szCs w:val="22"/>
              </w:rPr>
              <w:t>Data rozpoczęcia /</w:t>
            </w:r>
          </w:p>
          <w:p w14:paraId="1612E620" w14:textId="77777777" w:rsidR="003B2B28" w:rsidRPr="00CB3160" w:rsidRDefault="003B2B28" w:rsidP="005F4F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3160">
              <w:rPr>
                <w:rFonts w:ascii="Arial" w:eastAsia="Arial" w:hAnsi="Arial" w:cs="Arial"/>
                <w:b/>
                <w:bCs/>
                <w:sz w:val="22"/>
                <w:szCs w:val="22"/>
              </w:rPr>
              <w:t>zakończenia usługi</w:t>
            </w:r>
          </w:p>
        </w:tc>
      </w:tr>
      <w:tr w:rsidR="003B2B28" w:rsidRPr="00CB3160" w14:paraId="7325F632" w14:textId="77777777" w:rsidTr="00E6760C">
        <w:tc>
          <w:tcPr>
            <w:tcW w:w="509" w:type="dxa"/>
            <w:tcBorders>
              <w:left w:val="single" w:sz="2" w:space="0" w:color="000000"/>
              <w:bottom w:val="single" w:sz="2" w:space="0" w:color="000000"/>
            </w:tcBorders>
          </w:tcPr>
          <w:p w14:paraId="6AF8FAFA" w14:textId="77777777" w:rsidR="003B2B28" w:rsidRPr="00CB3160" w:rsidRDefault="003B2B28" w:rsidP="005F4F20">
            <w:pPr>
              <w:pStyle w:val="Zawartotabeli"/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3160">
              <w:rPr>
                <w:rFonts w:ascii="Arial" w:eastAsia="Arial" w:hAnsi="Arial" w:cs="Arial"/>
                <w:sz w:val="22"/>
                <w:szCs w:val="22"/>
              </w:rPr>
              <w:t>1.</w:t>
            </w:r>
          </w:p>
        </w:tc>
        <w:tc>
          <w:tcPr>
            <w:tcW w:w="3295" w:type="dxa"/>
            <w:tcBorders>
              <w:left w:val="single" w:sz="2" w:space="0" w:color="000000"/>
              <w:bottom w:val="single" w:sz="2" w:space="0" w:color="000000"/>
            </w:tcBorders>
          </w:tcPr>
          <w:p w14:paraId="6CC1499F" w14:textId="77777777" w:rsidR="003B2B28" w:rsidRPr="00CB3160" w:rsidRDefault="003B2B28" w:rsidP="005F4F20">
            <w:pPr>
              <w:pStyle w:val="Zawartotabeli"/>
              <w:widowControl w:val="0"/>
              <w:snapToGrid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4E323BE4" w14:textId="77777777" w:rsidR="003B2B28" w:rsidRPr="00CB3160" w:rsidRDefault="003B2B28" w:rsidP="005F4F20">
            <w:pPr>
              <w:pStyle w:val="Zawartotabeli"/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78307FA7" w14:textId="77777777" w:rsidR="003B2B28" w:rsidRPr="00CB3160" w:rsidRDefault="003B2B28" w:rsidP="005F4F20">
            <w:pPr>
              <w:pStyle w:val="Zawartotabeli"/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00" w:type="dxa"/>
            <w:tcBorders>
              <w:left w:val="single" w:sz="2" w:space="0" w:color="000000"/>
              <w:bottom w:val="single" w:sz="2" w:space="0" w:color="000000"/>
            </w:tcBorders>
          </w:tcPr>
          <w:p w14:paraId="779E2419" w14:textId="77777777" w:rsidR="003B2B28" w:rsidRPr="00CB3160" w:rsidRDefault="003B2B28" w:rsidP="005F4F20">
            <w:pPr>
              <w:pStyle w:val="Zawartotabeli"/>
              <w:widowControl w:val="0"/>
              <w:snapToGrid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BCBCC" w14:textId="77777777" w:rsidR="003B2B28" w:rsidRPr="00CB3160" w:rsidRDefault="003B2B28" w:rsidP="005F4F20">
            <w:pPr>
              <w:pStyle w:val="Zawartotabeli"/>
              <w:widowControl w:val="0"/>
              <w:snapToGrid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3B2B28" w:rsidRPr="00CB3160" w14:paraId="241C4CB2" w14:textId="77777777" w:rsidTr="00E6760C">
        <w:tc>
          <w:tcPr>
            <w:tcW w:w="509" w:type="dxa"/>
            <w:tcBorders>
              <w:left w:val="single" w:sz="2" w:space="0" w:color="000000"/>
              <w:bottom w:val="single" w:sz="2" w:space="0" w:color="000000"/>
            </w:tcBorders>
          </w:tcPr>
          <w:p w14:paraId="1262D8FF" w14:textId="77777777" w:rsidR="003B2B28" w:rsidRPr="00CB3160" w:rsidRDefault="003B2B28" w:rsidP="005F4F20">
            <w:pPr>
              <w:pStyle w:val="Zawartotabeli"/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3160">
              <w:rPr>
                <w:rFonts w:ascii="Arial" w:eastAsia="Arial" w:hAnsi="Arial" w:cs="Arial"/>
                <w:sz w:val="22"/>
                <w:szCs w:val="22"/>
              </w:rPr>
              <w:t>2.</w:t>
            </w:r>
          </w:p>
        </w:tc>
        <w:tc>
          <w:tcPr>
            <w:tcW w:w="3295" w:type="dxa"/>
            <w:tcBorders>
              <w:left w:val="single" w:sz="2" w:space="0" w:color="000000"/>
              <w:bottom w:val="single" w:sz="2" w:space="0" w:color="000000"/>
            </w:tcBorders>
          </w:tcPr>
          <w:p w14:paraId="752B79C9" w14:textId="77777777" w:rsidR="003B2B28" w:rsidRPr="00CB3160" w:rsidRDefault="003B2B28" w:rsidP="005F4F20">
            <w:pPr>
              <w:pStyle w:val="Zawartotabeli"/>
              <w:widowControl w:val="0"/>
              <w:snapToGrid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1FEC1B58" w14:textId="77777777" w:rsidR="003B2B28" w:rsidRPr="00CB3160" w:rsidRDefault="003B2B28" w:rsidP="005F4F20">
            <w:pPr>
              <w:pStyle w:val="Zawartotabeli"/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3FE1B43E" w14:textId="77777777" w:rsidR="003B2B28" w:rsidRPr="00CB3160" w:rsidRDefault="003B2B28" w:rsidP="005F4F20">
            <w:pPr>
              <w:pStyle w:val="Zawartotabeli"/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00" w:type="dxa"/>
            <w:tcBorders>
              <w:left w:val="single" w:sz="2" w:space="0" w:color="000000"/>
              <w:bottom w:val="single" w:sz="2" w:space="0" w:color="000000"/>
            </w:tcBorders>
          </w:tcPr>
          <w:p w14:paraId="50CC8DFB" w14:textId="77777777" w:rsidR="003B2B28" w:rsidRPr="00CB3160" w:rsidRDefault="003B2B28" w:rsidP="005F4F20">
            <w:pPr>
              <w:pStyle w:val="Zawartotabeli"/>
              <w:widowControl w:val="0"/>
              <w:snapToGrid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FBFC2" w14:textId="77777777" w:rsidR="003B2B28" w:rsidRPr="00CB3160" w:rsidRDefault="003B2B28" w:rsidP="005F4F20">
            <w:pPr>
              <w:pStyle w:val="Zawartotabeli"/>
              <w:widowControl w:val="0"/>
              <w:snapToGrid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3B2B28" w:rsidRPr="00CB3160" w14:paraId="7859B87A" w14:textId="77777777" w:rsidTr="00E6760C">
        <w:tc>
          <w:tcPr>
            <w:tcW w:w="509" w:type="dxa"/>
            <w:tcBorders>
              <w:left w:val="single" w:sz="2" w:space="0" w:color="000000"/>
              <w:bottom w:val="single" w:sz="2" w:space="0" w:color="000000"/>
            </w:tcBorders>
          </w:tcPr>
          <w:p w14:paraId="6CB70C9F" w14:textId="77777777" w:rsidR="003B2B28" w:rsidRPr="00CB3160" w:rsidRDefault="003B2B28" w:rsidP="005F4F20">
            <w:pPr>
              <w:pStyle w:val="Zawartotabeli"/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3160">
              <w:rPr>
                <w:rFonts w:ascii="Arial" w:eastAsia="Arial" w:hAnsi="Arial" w:cs="Arial"/>
                <w:sz w:val="22"/>
                <w:szCs w:val="22"/>
              </w:rPr>
              <w:t>3.</w:t>
            </w:r>
          </w:p>
        </w:tc>
        <w:tc>
          <w:tcPr>
            <w:tcW w:w="3295" w:type="dxa"/>
            <w:tcBorders>
              <w:left w:val="single" w:sz="2" w:space="0" w:color="000000"/>
              <w:bottom w:val="single" w:sz="2" w:space="0" w:color="000000"/>
            </w:tcBorders>
          </w:tcPr>
          <w:p w14:paraId="456C264C" w14:textId="77777777" w:rsidR="003B2B28" w:rsidRPr="00CB3160" w:rsidRDefault="003B2B28" w:rsidP="005F4F20">
            <w:pPr>
              <w:pStyle w:val="Zawartotabeli"/>
              <w:widowControl w:val="0"/>
              <w:snapToGrid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6106193C" w14:textId="77777777" w:rsidR="003B2B28" w:rsidRPr="00CB3160" w:rsidRDefault="003B2B28" w:rsidP="005F4F20">
            <w:pPr>
              <w:pStyle w:val="Zawartotabeli"/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4202F4A7" w14:textId="77777777" w:rsidR="003B2B28" w:rsidRPr="00CB3160" w:rsidRDefault="003B2B28" w:rsidP="005F4F20">
            <w:pPr>
              <w:pStyle w:val="Zawartotabeli"/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00" w:type="dxa"/>
            <w:tcBorders>
              <w:left w:val="single" w:sz="2" w:space="0" w:color="000000"/>
              <w:bottom w:val="single" w:sz="2" w:space="0" w:color="000000"/>
            </w:tcBorders>
          </w:tcPr>
          <w:p w14:paraId="06708D0D" w14:textId="77777777" w:rsidR="003B2B28" w:rsidRPr="00CB3160" w:rsidRDefault="003B2B28" w:rsidP="005F4F20">
            <w:pPr>
              <w:pStyle w:val="Zawartotabeli"/>
              <w:widowControl w:val="0"/>
              <w:snapToGrid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FF228" w14:textId="77777777" w:rsidR="003B2B28" w:rsidRPr="00CB3160" w:rsidRDefault="003B2B28" w:rsidP="005F4F20">
            <w:pPr>
              <w:pStyle w:val="Zawartotabeli"/>
              <w:widowControl w:val="0"/>
              <w:snapToGrid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25071942" w14:textId="77777777" w:rsidR="003B2B28" w:rsidRPr="00CB3160" w:rsidRDefault="003B2B28" w:rsidP="003B2B28">
      <w:pPr>
        <w:jc w:val="both"/>
        <w:rPr>
          <w:rFonts w:ascii="Arial" w:hAnsi="Arial" w:cs="Arial"/>
        </w:rPr>
      </w:pPr>
    </w:p>
    <w:p w14:paraId="1C60B30C" w14:textId="77777777" w:rsidR="003B2B28" w:rsidRPr="00CB3160" w:rsidRDefault="003B2B28" w:rsidP="003B2B28">
      <w:pPr>
        <w:jc w:val="both"/>
        <w:rPr>
          <w:rFonts w:ascii="Arial" w:hAnsi="Arial" w:cs="Arial"/>
        </w:rPr>
      </w:pPr>
      <w:r w:rsidRPr="00CB3160">
        <w:rPr>
          <w:rFonts w:ascii="Arial" w:eastAsia="Arial" w:hAnsi="Arial" w:cs="Arial"/>
          <w:sz w:val="21"/>
          <w:szCs w:val="21"/>
        </w:rPr>
        <w:tab/>
      </w:r>
      <w:r w:rsidRPr="00CB3160">
        <w:rPr>
          <w:rFonts w:ascii="Arial" w:eastAsia="Arial" w:hAnsi="Arial" w:cs="Arial"/>
          <w:sz w:val="22"/>
          <w:szCs w:val="22"/>
        </w:rPr>
        <w:tab/>
      </w:r>
    </w:p>
    <w:p w14:paraId="44C1A46F" w14:textId="77777777" w:rsidR="003B2B28" w:rsidRPr="00CB3160" w:rsidRDefault="003B2B28" w:rsidP="003B2B28">
      <w:pPr>
        <w:jc w:val="both"/>
        <w:rPr>
          <w:rFonts w:ascii="Arial" w:hAnsi="Arial" w:cs="Arial"/>
        </w:rPr>
      </w:pPr>
      <w:r w:rsidRPr="00CB3160">
        <w:rPr>
          <w:rFonts w:ascii="Arial" w:eastAsia="Arial" w:hAnsi="Arial" w:cs="Arial"/>
          <w:sz w:val="18"/>
          <w:szCs w:val="18"/>
        </w:rPr>
        <w:t>* niepotrzebne skreślić</w:t>
      </w:r>
      <w:r w:rsidRPr="00CB3160">
        <w:rPr>
          <w:rFonts w:ascii="Arial" w:eastAsia="Arial" w:hAnsi="Arial" w:cs="Arial"/>
          <w:sz w:val="21"/>
          <w:szCs w:val="21"/>
        </w:rPr>
        <w:tab/>
      </w:r>
      <w:r w:rsidRPr="00CB3160">
        <w:rPr>
          <w:rFonts w:ascii="Arial" w:eastAsia="Arial" w:hAnsi="Arial" w:cs="Arial"/>
          <w:sz w:val="21"/>
          <w:szCs w:val="21"/>
        </w:rPr>
        <w:tab/>
      </w:r>
      <w:r w:rsidRPr="00CB3160">
        <w:rPr>
          <w:rFonts w:ascii="Arial" w:eastAsia="Arial" w:hAnsi="Arial" w:cs="Arial"/>
          <w:sz w:val="21"/>
          <w:szCs w:val="21"/>
        </w:rPr>
        <w:tab/>
      </w:r>
      <w:r w:rsidRPr="00CB3160">
        <w:rPr>
          <w:rFonts w:ascii="Arial" w:eastAsia="Arial" w:hAnsi="Arial" w:cs="Arial"/>
          <w:sz w:val="21"/>
          <w:szCs w:val="21"/>
        </w:rPr>
        <w:tab/>
      </w:r>
      <w:r w:rsidRPr="00CB3160">
        <w:rPr>
          <w:rFonts w:ascii="Arial" w:eastAsia="Arial" w:hAnsi="Arial" w:cs="Arial"/>
          <w:sz w:val="21"/>
          <w:szCs w:val="21"/>
        </w:rPr>
        <w:tab/>
      </w:r>
      <w:r w:rsidRPr="00CB3160">
        <w:rPr>
          <w:rFonts w:ascii="Arial" w:eastAsia="Arial" w:hAnsi="Arial" w:cs="Arial"/>
          <w:sz w:val="21"/>
          <w:szCs w:val="21"/>
        </w:rPr>
        <w:tab/>
      </w:r>
      <w:r w:rsidRPr="00CB3160">
        <w:rPr>
          <w:rFonts w:ascii="Arial" w:eastAsia="Arial" w:hAnsi="Arial" w:cs="Arial"/>
          <w:sz w:val="21"/>
          <w:szCs w:val="21"/>
        </w:rPr>
        <w:tab/>
      </w:r>
    </w:p>
    <w:p w14:paraId="57FFED80" w14:textId="77777777" w:rsidR="00E6760C" w:rsidRDefault="003B2B28" w:rsidP="003B2B28">
      <w:pPr>
        <w:jc w:val="both"/>
        <w:rPr>
          <w:rFonts w:ascii="Arial" w:eastAsia="Arial" w:hAnsi="Arial" w:cs="Arial"/>
          <w:sz w:val="21"/>
          <w:szCs w:val="21"/>
        </w:rPr>
      </w:pPr>
      <w:r w:rsidRPr="00CB3160">
        <w:rPr>
          <w:rFonts w:ascii="Arial" w:eastAsia="Arial" w:hAnsi="Arial" w:cs="Arial"/>
          <w:sz w:val="21"/>
          <w:szCs w:val="21"/>
        </w:rPr>
        <w:tab/>
      </w:r>
      <w:r w:rsidRPr="00CB3160">
        <w:rPr>
          <w:rFonts w:ascii="Arial" w:eastAsia="Arial" w:hAnsi="Arial" w:cs="Arial"/>
          <w:sz w:val="21"/>
          <w:szCs w:val="21"/>
        </w:rPr>
        <w:tab/>
      </w:r>
      <w:r w:rsidRPr="00CB3160">
        <w:rPr>
          <w:rFonts w:ascii="Arial" w:eastAsia="Arial" w:hAnsi="Arial" w:cs="Arial"/>
          <w:sz w:val="21"/>
          <w:szCs w:val="21"/>
        </w:rPr>
        <w:tab/>
      </w:r>
      <w:r w:rsidRPr="00CB3160">
        <w:rPr>
          <w:rFonts w:ascii="Arial" w:eastAsia="Arial" w:hAnsi="Arial" w:cs="Arial"/>
          <w:sz w:val="21"/>
          <w:szCs w:val="21"/>
        </w:rPr>
        <w:tab/>
      </w:r>
      <w:r w:rsidRPr="00CB3160">
        <w:rPr>
          <w:rFonts w:ascii="Arial" w:eastAsia="Arial" w:hAnsi="Arial" w:cs="Arial"/>
          <w:sz w:val="21"/>
          <w:szCs w:val="21"/>
        </w:rPr>
        <w:tab/>
      </w:r>
      <w:r w:rsidRPr="00CB3160">
        <w:rPr>
          <w:rFonts w:ascii="Arial" w:eastAsia="Arial" w:hAnsi="Arial" w:cs="Arial"/>
          <w:sz w:val="21"/>
          <w:szCs w:val="21"/>
        </w:rPr>
        <w:tab/>
      </w:r>
    </w:p>
    <w:p w14:paraId="53CDFE54" w14:textId="49FBB29C" w:rsidR="003B2B28" w:rsidRPr="00CB3160" w:rsidRDefault="003B2B28" w:rsidP="003B2B28">
      <w:pPr>
        <w:jc w:val="both"/>
        <w:rPr>
          <w:rFonts w:ascii="Arial" w:hAnsi="Arial" w:cs="Arial"/>
        </w:rPr>
      </w:pPr>
      <w:r w:rsidRPr="00CB3160">
        <w:rPr>
          <w:rFonts w:ascii="Arial" w:eastAsia="Arial" w:hAnsi="Arial" w:cs="Arial"/>
          <w:sz w:val="21"/>
          <w:szCs w:val="21"/>
        </w:rPr>
        <w:t>...........................................................................</w:t>
      </w:r>
    </w:p>
    <w:p w14:paraId="20A2CBB6" w14:textId="6AFE2F6C" w:rsidR="003B2B28" w:rsidRPr="00CB3160" w:rsidRDefault="00E6760C" w:rsidP="003B2B28">
      <w:pPr>
        <w:jc w:val="both"/>
        <w:rPr>
          <w:rFonts w:ascii="Arial" w:hAnsi="Arial" w:cs="Arial"/>
        </w:rPr>
      </w:pPr>
      <w:r w:rsidRPr="00CB3160">
        <w:rPr>
          <w:rFonts w:ascii="Arial" w:eastAsia="Arial" w:hAnsi="Arial" w:cs="Arial"/>
          <w:sz w:val="18"/>
          <w:szCs w:val="18"/>
        </w:rPr>
        <w:t xml:space="preserve"> </w:t>
      </w:r>
      <w:r w:rsidR="003B2B28" w:rsidRPr="00CB3160">
        <w:rPr>
          <w:rFonts w:ascii="Arial" w:eastAsia="Arial" w:hAnsi="Arial" w:cs="Arial"/>
          <w:sz w:val="18"/>
          <w:szCs w:val="18"/>
        </w:rPr>
        <w:t>(Data i podpis Wykonawcy)</w:t>
      </w:r>
    </w:p>
    <w:p w14:paraId="206DCDE0" w14:textId="77777777" w:rsidR="003B2B28" w:rsidRPr="00CB3160" w:rsidRDefault="003B2B28" w:rsidP="001B7284">
      <w:pPr>
        <w:jc w:val="both"/>
        <w:rPr>
          <w:rFonts w:ascii="Arial" w:hAnsi="Arial" w:cs="Arial"/>
          <w:b/>
          <w:sz w:val="28"/>
          <w:szCs w:val="28"/>
        </w:rPr>
      </w:pPr>
    </w:p>
    <w:p w14:paraId="2F7FCC2A" w14:textId="77777777" w:rsidR="003B2B28" w:rsidRPr="00CB3160" w:rsidRDefault="003B2B28" w:rsidP="003B2B28">
      <w:pPr>
        <w:ind w:left="6372" w:firstLine="708"/>
        <w:jc w:val="right"/>
        <w:rPr>
          <w:rFonts w:ascii="Arial" w:hAnsi="Arial" w:cs="Arial"/>
          <w:b/>
          <w:sz w:val="28"/>
          <w:szCs w:val="28"/>
        </w:rPr>
      </w:pPr>
    </w:p>
    <w:p w14:paraId="3DA36B38" w14:textId="77777777" w:rsidR="00852F8E" w:rsidRPr="00CB3160" w:rsidRDefault="00852F8E" w:rsidP="003B2B28">
      <w:pPr>
        <w:ind w:left="6372" w:firstLine="708"/>
        <w:jc w:val="right"/>
        <w:rPr>
          <w:rFonts w:ascii="Arial" w:hAnsi="Arial" w:cs="Arial"/>
          <w:b/>
          <w:sz w:val="28"/>
          <w:szCs w:val="28"/>
        </w:rPr>
      </w:pPr>
    </w:p>
    <w:p w14:paraId="7A8F5742" w14:textId="77777777" w:rsidR="00852F8E" w:rsidRPr="00CB3160" w:rsidRDefault="00852F8E" w:rsidP="003B2B28">
      <w:pPr>
        <w:ind w:left="6372" w:firstLine="708"/>
        <w:jc w:val="right"/>
        <w:rPr>
          <w:rFonts w:ascii="Arial" w:hAnsi="Arial" w:cs="Arial"/>
          <w:b/>
          <w:sz w:val="28"/>
          <w:szCs w:val="28"/>
        </w:rPr>
      </w:pPr>
    </w:p>
    <w:p w14:paraId="4EC39C4D" w14:textId="77777777" w:rsidR="00852F8E" w:rsidRPr="00CB3160" w:rsidRDefault="00852F8E" w:rsidP="003B2B28">
      <w:pPr>
        <w:ind w:left="6372" w:firstLine="708"/>
        <w:jc w:val="right"/>
        <w:rPr>
          <w:rFonts w:ascii="Arial" w:hAnsi="Arial" w:cs="Arial"/>
          <w:b/>
          <w:sz w:val="28"/>
          <w:szCs w:val="28"/>
        </w:rPr>
      </w:pPr>
    </w:p>
    <w:p w14:paraId="3A8C2CEE" w14:textId="77777777" w:rsidR="00852F8E" w:rsidRPr="00CB3160" w:rsidRDefault="00852F8E" w:rsidP="003B2B28">
      <w:pPr>
        <w:ind w:left="6372" w:firstLine="708"/>
        <w:jc w:val="right"/>
        <w:rPr>
          <w:rFonts w:ascii="Arial" w:hAnsi="Arial" w:cs="Arial"/>
          <w:b/>
          <w:sz w:val="28"/>
          <w:szCs w:val="28"/>
        </w:rPr>
      </w:pPr>
    </w:p>
    <w:p w14:paraId="75E99204" w14:textId="77777777" w:rsidR="00852F8E" w:rsidRPr="00CB3160" w:rsidRDefault="00852F8E" w:rsidP="003B2B28">
      <w:pPr>
        <w:ind w:left="6372" w:firstLine="708"/>
        <w:jc w:val="right"/>
        <w:rPr>
          <w:rFonts w:ascii="Arial" w:hAnsi="Arial" w:cs="Arial"/>
          <w:b/>
          <w:sz w:val="28"/>
          <w:szCs w:val="28"/>
        </w:rPr>
      </w:pPr>
    </w:p>
    <w:p w14:paraId="6484B206" w14:textId="77777777" w:rsidR="00852F8E" w:rsidRPr="00CB3160" w:rsidRDefault="00852F8E" w:rsidP="003B2B28">
      <w:pPr>
        <w:ind w:left="6372" w:firstLine="708"/>
        <w:jc w:val="right"/>
        <w:rPr>
          <w:rFonts w:ascii="Arial" w:hAnsi="Arial" w:cs="Arial"/>
          <w:b/>
          <w:sz w:val="28"/>
          <w:szCs w:val="28"/>
        </w:rPr>
      </w:pPr>
    </w:p>
    <w:p w14:paraId="4EA1EED4" w14:textId="77777777" w:rsidR="00E6760C" w:rsidRPr="00CB3160" w:rsidRDefault="00E6760C" w:rsidP="003B2B28">
      <w:pPr>
        <w:ind w:left="6372" w:firstLine="708"/>
        <w:jc w:val="right"/>
        <w:rPr>
          <w:rFonts w:ascii="Arial" w:hAnsi="Arial" w:cs="Arial"/>
          <w:b/>
          <w:sz w:val="28"/>
          <w:szCs w:val="28"/>
        </w:rPr>
      </w:pPr>
    </w:p>
    <w:p w14:paraId="54C82D2A" w14:textId="77777777" w:rsidR="003B2B28" w:rsidRPr="00CB3160" w:rsidRDefault="003B2B28" w:rsidP="003B2B28">
      <w:pPr>
        <w:jc w:val="right"/>
        <w:rPr>
          <w:rFonts w:ascii="Arial" w:hAnsi="Arial" w:cs="Arial"/>
          <w:b/>
          <w:sz w:val="22"/>
          <w:szCs w:val="22"/>
        </w:rPr>
      </w:pPr>
      <w:r w:rsidRPr="00CB3160">
        <w:rPr>
          <w:rFonts w:ascii="Arial" w:hAnsi="Arial" w:cs="Arial"/>
          <w:b/>
          <w:sz w:val="22"/>
          <w:szCs w:val="22"/>
        </w:rPr>
        <w:lastRenderedPageBreak/>
        <w:t>Załącznik  Nr 4</w:t>
      </w:r>
    </w:p>
    <w:p w14:paraId="1E799028" w14:textId="77777777" w:rsidR="003B2B28" w:rsidRPr="00CB3160" w:rsidRDefault="003B2B28" w:rsidP="003B2B28">
      <w:pPr>
        <w:rPr>
          <w:rFonts w:ascii="Arial" w:hAnsi="Arial" w:cs="Arial"/>
          <w:sz w:val="22"/>
          <w:szCs w:val="22"/>
        </w:rPr>
      </w:pPr>
    </w:p>
    <w:p w14:paraId="389C1796" w14:textId="77777777" w:rsidR="003B2B28" w:rsidRPr="00CB3160" w:rsidRDefault="003B2B28" w:rsidP="003B2B28">
      <w:pPr>
        <w:rPr>
          <w:rFonts w:ascii="Arial" w:hAnsi="Arial" w:cs="Arial"/>
          <w:sz w:val="22"/>
          <w:szCs w:val="22"/>
        </w:rPr>
      </w:pPr>
    </w:p>
    <w:p w14:paraId="5741B327" w14:textId="341AAEDD" w:rsidR="003B2B28" w:rsidRPr="00CB3160" w:rsidRDefault="003B2B28" w:rsidP="003B2B28">
      <w:pPr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 xml:space="preserve">...........................                                                      </w:t>
      </w:r>
    </w:p>
    <w:p w14:paraId="0E82BAF5" w14:textId="46EFF304" w:rsidR="003B2B28" w:rsidRPr="00CB3160" w:rsidRDefault="003B2B28" w:rsidP="003B2B28">
      <w:pPr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</w:t>
      </w:r>
      <w:r w:rsidR="00CB3160">
        <w:rPr>
          <w:rFonts w:ascii="Arial" w:hAnsi="Arial" w:cs="Arial"/>
          <w:sz w:val="22"/>
          <w:szCs w:val="22"/>
        </w:rPr>
        <w:t xml:space="preserve">                 </w:t>
      </w:r>
      <w:r w:rsidRPr="00CB3160">
        <w:rPr>
          <w:rFonts w:ascii="Arial" w:hAnsi="Arial" w:cs="Arial"/>
          <w:sz w:val="22"/>
          <w:szCs w:val="22"/>
        </w:rPr>
        <w:t xml:space="preserve">     ..............................</w:t>
      </w:r>
      <w:r w:rsidR="00852F8E" w:rsidRPr="00CB3160">
        <w:rPr>
          <w:rFonts w:ascii="Arial" w:hAnsi="Arial" w:cs="Arial"/>
          <w:sz w:val="22"/>
          <w:szCs w:val="22"/>
        </w:rPr>
        <w:t>..</w:t>
      </w:r>
    </w:p>
    <w:p w14:paraId="484B1009" w14:textId="06AE989B" w:rsidR="003B2B28" w:rsidRPr="00CB3160" w:rsidRDefault="003B2B28" w:rsidP="003B2B28">
      <w:pPr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Pieczątka Wykonawcy                                                                                           Data</w:t>
      </w:r>
    </w:p>
    <w:p w14:paraId="02B30A9B" w14:textId="77777777" w:rsidR="003B2B28" w:rsidRPr="00CB3160" w:rsidRDefault="003B2B28" w:rsidP="003B2B28">
      <w:pPr>
        <w:rPr>
          <w:rFonts w:ascii="Arial" w:hAnsi="Arial" w:cs="Arial"/>
          <w:sz w:val="22"/>
          <w:szCs w:val="22"/>
        </w:rPr>
      </w:pPr>
    </w:p>
    <w:p w14:paraId="29AA8DEA" w14:textId="77777777" w:rsidR="003B2B28" w:rsidRPr="00CB3160" w:rsidRDefault="003B2B28" w:rsidP="003B2B28">
      <w:pPr>
        <w:rPr>
          <w:rFonts w:ascii="Arial" w:hAnsi="Arial" w:cs="Arial"/>
          <w:sz w:val="22"/>
          <w:szCs w:val="22"/>
        </w:rPr>
      </w:pPr>
    </w:p>
    <w:p w14:paraId="0F1306EE" w14:textId="77777777" w:rsidR="003B2B28" w:rsidRPr="00CB3160" w:rsidRDefault="003B2B28" w:rsidP="003B2B28">
      <w:pPr>
        <w:rPr>
          <w:rFonts w:ascii="Arial" w:hAnsi="Arial" w:cs="Arial"/>
          <w:sz w:val="22"/>
          <w:szCs w:val="22"/>
        </w:rPr>
      </w:pPr>
    </w:p>
    <w:p w14:paraId="67FD966D" w14:textId="77777777" w:rsidR="003B2B28" w:rsidRPr="00CB3160" w:rsidRDefault="003B2B28" w:rsidP="003B2B28">
      <w:pPr>
        <w:rPr>
          <w:rFonts w:ascii="Arial" w:hAnsi="Arial" w:cs="Arial"/>
          <w:sz w:val="22"/>
          <w:szCs w:val="22"/>
        </w:rPr>
      </w:pPr>
    </w:p>
    <w:p w14:paraId="0680B5C2" w14:textId="77777777" w:rsidR="003B2B28" w:rsidRPr="00CB3160" w:rsidRDefault="003B2B28" w:rsidP="003B2B28">
      <w:pPr>
        <w:jc w:val="center"/>
        <w:rPr>
          <w:rFonts w:ascii="Arial" w:hAnsi="Arial" w:cs="Arial"/>
          <w:b/>
          <w:sz w:val="22"/>
          <w:szCs w:val="22"/>
        </w:rPr>
      </w:pPr>
      <w:r w:rsidRPr="00CB3160">
        <w:rPr>
          <w:rFonts w:ascii="Arial" w:hAnsi="Arial" w:cs="Arial"/>
          <w:b/>
          <w:sz w:val="22"/>
          <w:szCs w:val="22"/>
        </w:rPr>
        <w:t xml:space="preserve">OŚWIADCZENIE O POSIADANIU UPRAWNIEŃ </w:t>
      </w:r>
    </w:p>
    <w:p w14:paraId="12C98502" w14:textId="77777777" w:rsidR="003B2B28" w:rsidRPr="00CB3160" w:rsidRDefault="003B2B28" w:rsidP="003B2B28">
      <w:pPr>
        <w:rPr>
          <w:rFonts w:ascii="Arial" w:hAnsi="Arial" w:cs="Arial"/>
          <w:sz w:val="22"/>
          <w:szCs w:val="22"/>
        </w:rPr>
      </w:pPr>
    </w:p>
    <w:p w14:paraId="580053AC" w14:textId="77777777" w:rsidR="003B2B28" w:rsidRPr="00CB3160" w:rsidRDefault="003B2B28" w:rsidP="003B2B28">
      <w:pPr>
        <w:rPr>
          <w:rFonts w:ascii="Arial" w:hAnsi="Arial" w:cs="Arial"/>
          <w:sz w:val="22"/>
          <w:szCs w:val="22"/>
        </w:rPr>
      </w:pPr>
    </w:p>
    <w:p w14:paraId="1F96E54C" w14:textId="77777777" w:rsidR="003B2B28" w:rsidRPr="00CB3160" w:rsidRDefault="003B2B28" w:rsidP="003B2B28">
      <w:pPr>
        <w:rPr>
          <w:rFonts w:ascii="Arial" w:hAnsi="Arial" w:cs="Arial"/>
          <w:sz w:val="22"/>
          <w:szCs w:val="22"/>
        </w:rPr>
      </w:pPr>
    </w:p>
    <w:p w14:paraId="7AE75917" w14:textId="77777777" w:rsidR="003B2B28" w:rsidRPr="00CB3160" w:rsidRDefault="003B2B28" w:rsidP="003B2B2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851C84F" w14:textId="77777777" w:rsidR="003B2B28" w:rsidRPr="00CB3160" w:rsidRDefault="003B2B28" w:rsidP="003B2B28">
      <w:pPr>
        <w:spacing w:line="360" w:lineRule="auto"/>
        <w:ind w:firstLine="708"/>
        <w:jc w:val="both"/>
        <w:rPr>
          <w:rFonts w:ascii="Arial" w:hAnsi="Arial" w:cs="Arial"/>
        </w:rPr>
      </w:pPr>
      <w:r w:rsidRPr="00CB3160">
        <w:rPr>
          <w:rFonts w:ascii="Arial" w:hAnsi="Arial" w:cs="Arial"/>
          <w:sz w:val="22"/>
          <w:szCs w:val="22"/>
        </w:rPr>
        <w:t>Niniejszym oświadczam, iż posiadam niezbędną wiedzę i doświadczenie, kwalifikacje zawodowe oraz potencjał techniczny do wykonania zadania będącego przedmiotem zamówienia</w:t>
      </w:r>
      <w:r w:rsidRPr="00CB3160">
        <w:rPr>
          <w:rFonts w:ascii="Arial" w:hAnsi="Arial" w:cs="Arial"/>
          <w:szCs w:val="24"/>
        </w:rPr>
        <w:t xml:space="preserve">. </w:t>
      </w:r>
      <w:r w:rsidRPr="00CB3160">
        <w:rPr>
          <w:rFonts w:ascii="Arial" w:eastAsia="Calibri" w:hAnsi="Arial" w:cs="Arial"/>
          <w:szCs w:val="24"/>
        </w:rPr>
        <w:t xml:space="preserve">                                                                                       </w:t>
      </w:r>
    </w:p>
    <w:p w14:paraId="147E4968" w14:textId="77777777" w:rsidR="003B2B28" w:rsidRPr="00CB3160" w:rsidRDefault="003B2B28" w:rsidP="003B2B28">
      <w:pPr>
        <w:spacing w:line="360" w:lineRule="auto"/>
        <w:rPr>
          <w:rFonts w:ascii="Arial" w:eastAsia="Calibri" w:hAnsi="Arial" w:cs="Arial"/>
          <w:szCs w:val="24"/>
        </w:rPr>
      </w:pPr>
      <w:r w:rsidRPr="00CB3160">
        <w:rPr>
          <w:rFonts w:ascii="Arial" w:eastAsia="Calibri" w:hAnsi="Arial" w:cs="Arial"/>
          <w:szCs w:val="24"/>
        </w:rPr>
        <w:t xml:space="preserve">                                                                                                        </w:t>
      </w:r>
    </w:p>
    <w:p w14:paraId="4BD2D1EE" w14:textId="77777777" w:rsidR="003B2B28" w:rsidRPr="00CB3160" w:rsidRDefault="003B2B28" w:rsidP="003B2B28">
      <w:pPr>
        <w:spacing w:line="360" w:lineRule="auto"/>
        <w:rPr>
          <w:rFonts w:ascii="Arial" w:eastAsia="Calibri" w:hAnsi="Arial" w:cs="Arial"/>
          <w:szCs w:val="24"/>
        </w:rPr>
      </w:pPr>
    </w:p>
    <w:p w14:paraId="71CC654F" w14:textId="77777777" w:rsidR="003B2B28" w:rsidRPr="00CB3160" w:rsidRDefault="003B2B28" w:rsidP="003B2B28">
      <w:pPr>
        <w:spacing w:line="360" w:lineRule="auto"/>
        <w:rPr>
          <w:rFonts w:ascii="Arial" w:eastAsia="Calibri" w:hAnsi="Arial" w:cs="Arial"/>
          <w:szCs w:val="24"/>
        </w:rPr>
      </w:pPr>
    </w:p>
    <w:p w14:paraId="367A3967" w14:textId="346E22E5" w:rsidR="003B2B28" w:rsidRPr="00CB3160" w:rsidRDefault="003B2B28" w:rsidP="00E6760C">
      <w:pPr>
        <w:rPr>
          <w:rFonts w:ascii="Arial" w:hAnsi="Arial" w:cs="Arial"/>
        </w:rPr>
      </w:pPr>
      <w:r w:rsidRPr="00CB3160">
        <w:rPr>
          <w:rFonts w:ascii="Arial" w:hAnsi="Arial" w:cs="Arial"/>
          <w:szCs w:val="24"/>
        </w:rPr>
        <w:t>…………………………............</w:t>
      </w:r>
    </w:p>
    <w:p w14:paraId="09F9024F" w14:textId="72BA90E8" w:rsidR="003B2B28" w:rsidRPr="00CB3160" w:rsidRDefault="003B2B28" w:rsidP="003B2B28">
      <w:pPr>
        <w:rPr>
          <w:rFonts w:ascii="Arial" w:hAnsi="Arial" w:cs="Arial"/>
          <w:sz w:val="22"/>
          <w:szCs w:val="22"/>
        </w:rPr>
      </w:pPr>
      <w:r w:rsidRPr="00CB3160">
        <w:rPr>
          <w:rFonts w:ascii="Arial" w:eastAsia="Calibri" w:hAnsi="Arial" w:cs="Arial"/>
          <w:sz w:val="22"/>
          <w:szCs w:val="22"/>
        </w:rPr>
        <w:t xml:space="preserve"> </w:t>
      </w:r>
      <w:r w:rsidRPr="00CB3160">
        <w:rPr>
          <w:rFonts w:ascii="Arial" w:hAnsi="Arial" w:cs="Arial"/>
          <w:sz w:val="22"/>
          <w:szCs w:val="22"/>
        </w:rPr>
        <w:t>(podpis Wykonawcy)</w:t>
      </w:r>
    </w:p>
    <w:p w14:paraId="30DA34AB" w14:textId="77777777" w:rsidR="003B2B28" w:rsidRPr="00CB3160" w:rsidRDefault="003B2B28" w:rsidP="003B2B28">
      <w:pPr>
        <w:rPr>
          <w:rFonts w:ascii="Arial" w:hAnsi="Arial" w:cs="Arial"/>
        </w:rPr>
      </w:pPr>
    </w:p>
    <w:p w14:paraId="76DEB9A6" w14:textId="77777777" w:rsidR="00E6760C" w:rsidRDefault="00E6760C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5FEAA151" w14:textId="77777777" w:rsidR="00E6760C" w:rsidRDefault="00E6760C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3DB96800" w14:textId="77777777" w:rsidR="00A55508" w:rsidRDefault="00A5550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3E233ECA" w14:textId="6726272A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  <w:r w:rsidRPr="00CB3160">
        <w:rPr>
          <w:rFonts w:ascii="Arial" w:hAnsi="Arial" w:cs="Arial"/>
          <w:b/>
          <w:sz w:val="28"/>
          <w:szCs w:val="28"/>
        </w:rPr>
        <w:t xml:space="preserve"> </w:t>
      </w:r>
    </w:p>
    <w:p w14:paraId="692CADD6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7215DE81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4C05ED0E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1A640509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0A21E0AC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50B4D504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445CCC93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3721003D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08130007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747959BB" w14:textId="77777777" w:rsidR="00E6760C" w:rsidRDefault="00E6760C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071221AF" w14:textId="77777777" w:rsidR="00E6760C" w:rsidRPr="00CB3160" w:rsidRDefault="00E6760C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55B125EC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0808A714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4EFE63A9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1042297B" w14:textId="77777777" w:rsidR="001B7284" w:rsidRPr="00CB3160" w:rsidRDefault="001B7284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0E51F44E" w14:textId="77777777" w:rsidR="00852F8E" w:rsidRDefault="00852F8E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1802E436" w14:textId="77777777" w:rsidR="00A55508" w:rsidRPr="00CB3160" w:rsidRDefault="00A5550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5C593231" w14:textId="77777777" w:rsidR="00852F8E" w:rsidRPr="00CB3160" w:rsidRDefault="00852F8E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1862EB84" w14:textId="77777777" w:rsidR="003B2B28" w:rsidRDefault="003B2B28" w:rsidP="003B2B28">
      <w:pPr>
        <w:jc w:val="right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CB3160">
        <w:rPr>
          <w:rFonts w:ascii="Arial" w:hAnsi="Arial" w:cs="Arial"/>
          <w:b/>
          <w:bCs/>
          <w:sz w:val="22"/>
          <w:szCs w:val="22"/>
        </w:rPr>
        <w:lastRenderedPageBreak/>
        <w:t xml:space="preserve">  Załącznik Nr  5</w:t>
      </w:r>
    </w:p>
    <w:p w14:paraId="51DC5CB5" w14:textId="77777777" w:rsidR="00E6760C" w:rsidRPr="00CB3160" w:rsidRDefault="00E6760C" w:rsidP="003B2B28">
      <w:pPr>
        <w:jc w:val="right"/>
        <w:textAlignment w:val="baseline"/>
        <w:rPr>
          <w:rFonts w:ascii="Arial" w:hAnsi="Arial" w:cs="Arial"/>
          <w:sz w:val="22"/>
          <w:szCs w:val="22"/>
        </w:rPr>
      </w:pPr>
    </w:p>
    <w:p w14:paraId="25F1DC01" w14:textId="2C246E2D" w:rsidR="003B2B28" w:rsidRPr="00CB3160" w:rsidRDefault="003B2B28" w:rsidP="003B2B28">
      <w:pPr>
        <w:jc w:val="center"/>
        <w:textAlignment w:val="baseline"/>
        <w:rPr>
          <w:rFonts w:ascii="Arial" w:hAnsi="Arial" w:cs="Arial"/>
          <w:b/>
          <w:bCs/>
          <w:szCs w:val="24"/>
        </w:rPr>
      </w:pPr>
      <w:r w:rsidRPr="00CB3160">
        <w:rPr>
          <w:rFonts w:ascii="Arial" w:hAnsi="Arial" w:cs="Arial"/>
          <w:b/>
          <w:bCs/>
          <w:szCs w:val="24"/>
        </w:rPr>
        <w:t>Klauzula informacyjna dotycząca udzielenia zamówienia poniżej kwoty 1</w:t>
      </w:r>
      <w:r w:rsidR="00D67547" w:rsidRPr="00CB3160">
        <w:rPr>
          <w:rFonts w:ascii="Arial" w:hAnsi="Arial" w:cs="Arial"/>
          <w:b/>
          <w:bCs/>
          <w:szCs w:val="24"/>
        </w:rPr>
        <w:t>7</w:t>
      </w:r>
      <w:r w:rsidRPr="00CB3160">
        <w:rPr>
          <w:rFonts w:ascii="Arial" w:hAnsi="Arial" w:cs="Arial"/>
          <w:b/>
          <w:bCs/>
          <w:szCs w:val="24"/>
        </w:rPr>
        <w:t>0 tys. zł</w:t>
      </w:r>
    </w:p>
    <w:p w14:paraId="4A91DCEB" w14:textId="77777777" w:rsidR="003B2B28" w:rsidRPr="00CB3160" w:rsidRDefault="003B2B28" w:rsidP="003B2B28">
      <w:pPr>
        <w:spacing w:before="240"/>
        <w:jc w:val="both"/>
        <w:textAlignment w:val="baseline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Wypełniając obowiązek informacyjny wynikający z art. 13 ust. 1 i 2 rozporządzenia Parlamentu Europejskiego i Rady (UE) nr 2016/679 z 27.04.2016 r. w sprawie ochrony osób fizycznych w związku z przetwarzaniem danych osobowych i w sprawie swobodnego przepływu takich danych oraz uchylenia dyrektywy 95/46/WE (ogólne rozporządzenie o ochronie danych) (</w:t>
      </w:r>
      <w:proofErr w:type="spellStart"/>
      <w:r w:rsidRPr="00CB3160">
        <w:rPr>
          <w:rFonts w:ascii="Arial" w:hAnsi="Arial" w:cs="Arial"/>
          <w:sz w:val="22"/>
          <w:szCs w:val="22"/>
        </w:rPr>
        <w:t>Dz.Urz</w:t>
      </w:r>
      <w:proofErr w:type="spellEnd"/>
      <w:r w:rsidRPr="00CB3160">
        <w:rPr>
          <w:rFonts w:ascii="Arial" w:hAnsi="Arial" w:cs="Arial"/>
          <w:sz w:val="22"/>
          <w:szCs w:val="22"/>
        </w:rPr>
        <w:t xml:space="preserve">. UE. L. z 2016 r. Nr 119, s. 1, z </w:t>
      </w:r>
      <w:proofErr w:type="spellStart"/>
      <w:r w:rsidRPr="00CB3160">
        <w:rPr>
          <w:rFonts w:ascii="Arial" w:hAnsi="Arial" w:cs="Arial"/>
          <w:sz w:val="22"/>
          <w:szCs w:val="22"/>
        </w:rPr>
        <w:t>późn</w:t>
      </w:r>
      <w:proofErr w:type="spellEnd"/>
      <w:r w:rsidRPr="00CB3160">
        <w:rPr>
          <w:rFonts w:ascii="Arial" w:hAnsi="Arial" w:cs="Arial"/>
          <w:sz w:val="22"/>
          <w:szCs w:val="22"/>
        </w:rPr>
        <w:t>. zm.) – dalej RODO, informujemy że:</w:t>
      </w:r>
    </w:p>
    <w:p w14:paraId="58D4F2F2" w14:textId="278B873E" w:rsidR="003B2B28" w:rsidRPr="00CB3160" w:rsidRDefault="003B2B28" w:rsidP="003B2B28">
      <w:pPr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1.</w:t>
      </w:r>
      <w:r w:rsidRPr="00CB3160">
        <w:rPr>
          <w:rFonts w:ascii="Arial" w:hAnsi="Arial" w:cs="Arial"/>
          <w:sz w:val="22"/>
          <w:szCs w:val="22"/>
        </w:rPr>
        <w:tab/>
        <w:t xml:space="preserve">Administratorem Pani/Pana danych osobowych jest </w:t>
      </w:r>
      <w:r w:rsidRPr="00CB3160">
        <w:rPr>
          <w:rFonts w:ascii="Arial" w:hAnsi="Arial" w:cs="Arial"/>
          <w:i/>
          <w:iCs/>
          <w:sz w:val="22"/>
          <w:szCs w:val="22"/>
        </w:rPr>
        <w:t>Burmistrz Poddębic/Gmina Poddębice</w:t>
      </w:r>
      <w:r w:rsidRPr="00CB3160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CB3160">
        <w:rPr>
          <w:rFonts w:ascii="Arial" w:hAnsi="Arial" w:cs="Arial"/>
          <w:sz w:val="22"/>
          <w:szCs w:val="22"/>
        </w:rPr>
        <w:t xml:space="preserve"> z siedzibą w Poddębicach, ul. Łódzka 17/21, 99-200 Poddębice, adres e-mail: gmina@poddebice.pl, tel. 43 678 25 80.</w:t>
      </w:r>
    </w:p>
    <w:p w14:paraId="7C790401" w14:textId="18EBB56F" w:rsidR="003B2B28" w:rsidRPr="00CB3160" w:rsidRDefault="003B2B28" w:rsidP="003B2B28">
      <w:pPr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2.</w:t>
      </w:r>
      <w:r w:rsidRPr="00CB3160">
        <w:rPr>
          <w:rFonts w:ascii="Arial" w:hAnsi="Arial" w:cs="Arial"/>
          <w:sz w:val="22"/>
          <w:szCs w:val="22"/>
        </w:rPr>
        <w:tab/>
        <w:t>Może Pan/Pani kontaktować się w sprawach związanych z przetwarzaniem danych osobowych oraz z wykonywaniem praw przysługujących na mocy RODO</w:t>
      </w:r>
      <w:r w:rsidR="00CB3160">
        <w:rPr>
          <w:rFonts w:ascii="Arial" w:hAnsi="Arial" w:cs="Arial"/>
          <w:sz w:val="22"/>
          <w:szCs w:val="22"/>
        </w:rPr>
        <w:t xml:space="preserve"> </w:t>
      </w:r>
      <w:r w:rsidR="00CB3160">
        <w:rPr>
          <w:rFonts w:ascii="Arial" w:hAnsi="Arial" w:cs="Arial"/>
          <w:sz w:val="22"/>
          <w:szCs w:val="22"/>
        </w:rPr>
        <w:br/>
      </w:r>
      <w:r w:rsidRPr="00CB3160">
        <w:rPr>
          <w:rFonts w:ascii="Arial" w:hAnsi="Arial" w:cs="Arial"/>
          <w:sz w:val="22"/>
          <w:szCs w:val="22"/>
        </w:rPr>
        <w:t xml:space="preserve">z Administratorem z wykorzystaniem powyższych danych teleadresowych lub </w:t>
      </w:r>
      <w:r w:rsidR="00CB3160">
        <w:rPr>
          <w:rFonts w:ascii="Arial" w:hAnsi="Arial" w:cs="Arial"/>
          <w:sz w:val="22"/>
          <w:szCs w:val="22"/>
        </w:rPr>
        <w:br/>
      </w:r>
      <w:r w:rsidRPr="00CB3160">
        <w:rPr>
          <w:rFonts w:ascii="Arial" w:hAnsi="Arial" w:cs="Arial"/>
          <w:sz w:val="22"/>
          <w:szCs w:val="22"/>
        </w:rPr>
        <w:t>z wyznaczonym u Administratora Inspektorem ochrony danych na adres e-mail</w:t>
      </w:r>
      <w:r w:rsidRPr="00CB3160">
        <w:rPr>
          <w:rFonts w:ascii="Arial" w:hAnsi="Arial" w:cs="Arial"/>
          <w:i/>
          <w:iCs/>
          <w:sz w:val="22"/>
          <w:szCs w:val="22"/>
        </w:rPr>
        <w:t xml:space="preserve">: </w:t>
      </w:r>
      <w:r w:rsidRPr="00CB3160">
        <w:rPr>
          <w:rFonts w:ascii="Arial" w:hAnsi="Arial" w:cs="Arial"/>
          <w:sz w:val="22"/>
          <w:szCs w:val="22"/>
        </w:rPr>
        <w:t>iod@poddebice.pl</w:t>
      </w:r>
      <w:r w:rsidRPr="00CB3160">
        <w:rPr>
          <w:rFonts w:ascii="Arial" w:hAnsi="Arial" w:cs="Arial"/>
          <w:i/>
          <w:iCs/>
          <w:sz w:val="22"/>
          <w:szCs w:val="22"/>
        </w:rPr>
        <w:t xml:space="preserve"> .</w:t>
      </w:r>
    </w:p>
    <w:p w14:paraId="499B8F40" w14:textId="10098387" w:rsidR="003B2B28" w:rsidRPr="00CB3160" w:rsidRDefault="003B2B28" w:rsidP="003B2B28">
      <w:pPr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3.</w:t>
      </w:r>
      <w:r w:rsidRPr="00CB3160">
        <w:rPr>
          <w:rFonts w:ascii="Arial" w:hAnsi="Arial" w:cs="Arial"/>
          <w:sz w:val="22"/>
          <w:szCs w:val="22"/>
        </w:rPr>
        <w:tab/>
        <w:t xml:space="preserve">Pani/Pana dane osobowe będą przetwarzane w związku z zapytaniem ofertowym </w:t>
      </w:r>
      <w:r w:rsidRPr="00CB3160">
        <w:rPr>
          <w:rFonts w:ascii="Arial" w:hAnsi="Arial" w:cs="Arial"/>
          <w:sz w:val="22"/>
          <w:szCs w:val="22"/>
        </w:rPr>
        <w:br/>
        <w:t>w postępowaniu o zamówienie, którego wartość nie przekracza 1</w:t>
      </w:r>
      <w:r w:rsidR="00CB3160">
        <w:rPr>
          <w:rFonts w:ascii="Arial" w:hAnsi="Arial" w:cs="Arial"/>
          <w:sz w:val="22"/>
          <w:szCs w:val="22"/>
        </w:rPr>
        <w:t>7</w:t>
      </w:r>
      <w:r w:rsidRPr="00CB3160">
        <w:rPr>
          <w:rFonts w:ascii="Arial" w:hAnsi="Arial" w:cs="Arial"/>
          <w:sz w:val="22"/>
          <w:szCs w:val="22"/>
        </w:rPr>
        <w:t xml:space="preserve">0 tys. zł na podstawie: </w:t>
      </w:r>
    </w:p>
    <w:p w14:paraId="6FD371E0" w14:textId="77777777" w:rsidR="003B2B28" w:rsidRPr="00CB3160" w:rsidRDefault="003B2B28" w:rsidP="003B2B28">
      <w:pPr>
        <w:widowControl w:val="0"/>
        <w:numPr>
          <w:ilvl w:val="0"/>
          <w:numId w:val="52"/>
        </w:numPr>
        <w:tabs>
          <w:tab w:val="left" w:pos="1504"/>
        </w:tabs>
        <w:suppressAutoHyphens/>
        <w:ind w:left="1504"/>
        <w:jc w:val="both"/>
        <w:textAlignment w:val="baseline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 xml:space="preserve">obowiązku prawnego administratora wynikającego z przepisów ustawy z dnia 23.04.1964 r. - Kodeks cywilny oraz ustawy z dnia 06.09.2001 o dostępie </w:t>
      </w:r>
      <w:r w:rsidRPr="00CB3160">
        <w:rPr>
          <w:rFonts w:ascii="Arial" w:hAnsi="Arial" w:cs="Arial"/>
          <w:sz w:val="22"/>
          <w:szCs w:val="22"/>
        </w:rPr>
        <w:br/>
        <w:t>do informacji publicznej;</w:t>
      </w:r>
    </w:p>
    <w:p w14:paraId="1DC4803C" w14:textId="77777777" w:rsidR="003B2B28" w:rsidRPr="00CB3160" w:rsidRDefault="003B2B28" w:rsidP="003B2B28">
      <w:pPr>
        <w:widowControl w:val="0"/>
        <w:numPr>
          <w:ilvl w:val="0"/>
          <w:numId w:val="52"/>
        </w:numPr>
        <w:tabs>
          <w:tab w:val="left" w:pos="1504"/>
        </w:tabs>
        <w:suppressAutoHyphens/>
        <w:ind w:left="1504"/>
        <w:jc w:val="both"/>
        <w:textAlignment w:val="baseline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wyrażonej przez Panią/Pana zgody na przetwarzanie danych osobowych, wykraczających poza niezbędne, np. dodatkowe dane kontaktowe. Zgodę można wycofać w dowolnym momencie bez wpływu na przetwarzanie, które miało miejsce przed jej wycofaniem.</w:t>
      </w:r>
    </w:p>
    <w:p w14:paraId="167839F8" w14:textId="259C2065" w:rsidR="003B2B28" w:rsidRPr="00CB3160" w:rsidRDefault="003B2B28" w:rsidP="003B2B28">
      <w:pPr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4.</w:t>
      </w:r>
      <w:r w:rsidRPr="00CB3160">
        <w:rPr>
          <w:rFonts w:ascii="Arial" w:hAnsi="Arial" w:cs="Arial"/>
          <w:sz w:val="22"/>
          <w:szCs w:val="22"/>
        </w:rPr>
        <w:tab/>
        <w:t xml:space="preserve">Pani/a dane mogą być udostępniane podmiotom i osobom upoważnionym do tego </w:t>
      </w:r>
      <w:r w:rsidR="00CB3160">
        <w:rPr>
          <w:rFonts w:ascii="Arial" w:hAnsi="Arial" w:cs="Arial"/>
          <w:sz w:val="22"/>
          <w:szCs w:val="22"/>
        </w:rPr>
        <w:br/>
      </w:r>
      <w:r w:rsidRPr="00CB3160">
        <w:rPr>
          <w:rFonts w:ascii="Arial" w:hAnsi="Arial" w:cs="Arial"/>
          <w:sz w:val="22"/>
          <w:szCs w:val="22"/>
        </w:rPr>
        <w:t>na podstawie przepisów prawa. Mogą zostać także udostępnione podmiotom realizującym czynności niezbędne do zrealizowania wskazanego celu przetwarzania, tzn.  podmiotom uprawnionym do ich otrzymywania na podstawie przepisów prawa lub umowy, w tym: podwykonawcom, firmom zapewniającym niszczenie dokumentów i nośników danych, biurom obsługi doradczej i prawnej, operatorom pocztowym.</w:t>
      </w:r>
      <w:r w:rsidRPr="00CB3160">
        <w:rPr>
          <w:rFonts w:ascii="Arial" w:hAnsi="Arial" w:cs="Arial"/>
          <w:sz w:val="22"/>
          <w:szCs w:val="22"/>
          <w:vertAlign w:val="superscript"/>
        </w:rPr>
        <w:footnoteReference w:id="2"/>
      </w:r>
    </w:p>
    <w:p w14:paraId="1D548D1A" w14:textId="77777777" w:rsidR="003B2B28" w:rsidRPr="00CB3160" w:rsidRDefault="003B2B28" w:rsidP="003B2B28">
      <w:pPr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5.</w:t>
      </w:r>
      <w:r w:rsidRPr="00CB3160">
        <w:rPr>
          <w:rFonts w:ascii="Arial" w:hAnsi="Arial" w:cs="Arial"/>
          <w:sz w:val="22"/>
          <w:szCs w:val="22"/>
        </w:rPr>
        <w:tab/>
        <w:t>Pani/Pana dane osobowe będą przetwarzane przez okres 5 lat od momentu poinformowania uczestników postępowania o wyłonieniu najlepszej oferty.</w:t>
      </w:r>
    </w:p>
    <w:p w14:paraId="4FB5E627" w14:textId="156EEEB0" w:rsidR="003B2B28" w:rsidRPr="00CB3160" w:rsidRDefault="003B2B28" w:rsidP="003B2B28">
      <w:pPr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6.</w:t>
      </w:r>
      <w:r w:rsidRPr="00CB3160">
        <w:rPr>
          <w:rFonts w:ascii="Arial" w:hAnsi="Arial" w:cs="Arial"/>
          <w:sz w:val="22"/>
          <w:szCs w:val="22"/>
        </w:rPr>
        <w:tab/>
        <w:t xml:space="preserve">Posiada Pan/i prawo żądania dostępu do swoich danych osobowych, a także ich sprostowania (poprawiania). </w:t>
      </w:r>
      <w:bookmarkStart w:id="6" w:name="__DdeLink__4297_275676422"/>
      <w:r w:rsidRPr="00CB3160">
        <w:rPr>
          <w:rFonts w:ascii="Arial" w:hAnsi="Arial" w:cs="Arial"/>
          <w:sz w:val="22"/>
          <w:szCs w:val="22"/>
        </w:rPr>
        <w:t xml:space="preserve">Przysługuje Pani/u także prawo do żądania usunięcia lub ograniczenia przetwarzania, a także sprzeciwu na przetwarzanie, przy czym przysługuje ono jedynie w sytuacji, jeżeli dalsze </w:t>
      </w:r>
      <w:bookmarkEnd w:id="6"/>
      <w:r w:rsidRPr="00CB3160">
        <w:rPr>
          <w:rFonts w:ascii="Arial" w:hAnsi="Arial" w:cs="Arial"/>
          <w:sz w:val="22"/>
          <w:szCs w:val="22"/>
        </w:rPr>
        <w:t xml:space="preserve">przetwarzanie nie jest niezbędne do wywiązania się przez Administratora z obowiązku prawnego i nie występują inne nadrzędne prawne podstawy przetwarzania. </w:t>
      </w:r>
    </w:p>
    <w:p w14:paraId="104B397E" w14:textId="77777777" w:rsidR="003B2B28" w:rsidRPr="00CB3160" w:rsidRDefault="003B2B28" w:rsidP="003B2B28">
      <w:pPr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7.</w:t>
      </w:r>
      <w:r w:rsidRPr="00CB3160">
        <w:rPr>
          <w:rFonts w:ascii="Arial" w:hAnsi="Arial" w:cs="Arial"/>
          <w:sz w:val="22"/>
          <w:szCs w:val="22"/>
        </w:rPr>
        <w:tab/>
        <w:t xml:space="preserve">Przysługuje Pani/Panu prawo wniesienia skargi na realizowane przez Administratora przetwarzanie do Prezesa UODO (uodo.gov.pl). </w:t>
      </w:r>
    </w:p>
    <w:p w14:paraId="30E949A7" w14:textId="7E4AC4DB" w:rsidR="003B2B28" w:rsidRPr="00CB3160" w:rsidRDefault="003B2B28" w:rsidP="003B2B28">
      <w:pPr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8.</w:t>
      </w:r>
      <w:r w:rsidRPr="00CB3160">
        <w:rPr>
          <w:rFonts w:ascii="Arial" w:hAnsi="Arial" w:cs="Arial"/>
          <w:sz w:val="22"/>
          <w:szCs w:val="22"/>
        </w:rPr>
        <w:tab/>
        <w:t>Podanie danych jest dobrowolne, ale niezbędne do udziału w postępowaniu. Podanie dodatkowych danych, których przetwarzanie odbywa się na podstawie zgody jest dobrowolne, a ich niepodanie nie będzie miało wpływu na wybór oferty.</w:t>
      </w:r>
    </w:p>
    <w:p w14:paraId="00BB4BF6" w14:textId="77777777" w:rsidR="003B2B28" w:rsidRPr="00CB3160" w:rsidRDefault="003B2B28" w:rsidP="003B2B28">
      <w:pPr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CB3160">
        <w:rPr>
          <w:rFonts w:ascii="Arial" w:hAnsi="Arial" w:cs="Arial"/>
          <w:sz w:val="22"/>
          <w:szCs w:val="22"/>
        </w:rPr>
        <w:t>9.</w:t>
      </w:r>
      <w:r w:rsidRPr="00CB3160">
        <w:rPr>
          <w:rFonts w:ascii="Arial" w:hAnsi="Arial" w:cs="Arial"/>
          <w:sz w:val="22"/>
          <w:szCs w:val="22"/>
        </w:rPr>
        <w:tab/>
        <w:t>Pani/a dane mogą nie będą udostępnione do państwa trzeciego/organizacji międzynarodowej.</w:t>
      </w:r>
    </w:p>
    <w:p w14:paraId="2C5DCA00" w14:textId="014BD044" w:rsidR="003B2B28" w:rsidRPr="00CB3160" w:rsidRDefault="003B2B28" w:rsidP="003B2B28">
      <w:pPr>
        <w:jc w:val="both"/>
        <w:rPr>
          <w:rFonts w:ascii="Arial" w:hAnsi="Arial" w:cs="Arial"/>
          <w:bCs/>
          <w:i/>
          <w:sz w:val="22"/>
          <w:szCs w:val="22"/>
          <w:u w:val="single"/>
        </w:rPr>
      </w:pPr>
      <w:r w:rsidRPr="00CB3160">
        <w:rPr>
          <w:rFonts w:ascii="Arial" w:hAnsi="Arial" w:cs="Arial"/>
          <w:sz w:val="22"/>
          <w:szCs w:val="22"/>
        </w:rPr>
        <w:t>10.  Pani/a dane nie będą podlegały profilowaniu lub zautomatyzowanemu</w:t>
      </w:r>
      <w:r w:rsidR="00852F8E" w:rsidRPr="00CB3160">
        <w:rPr>
          <w:rFonts w:ascii="Arial" w:hAnsi="Arial" w:cs="Arial"/>
          <w:sz w:val="22"/>
          <w:szCs w:val="22"/>
        </w:rPr>
        <w:t>.</w:t>
      </w:r>
    </w:p>
    <w:p w14:paraId="251B2D3B" w14:textId="77777777" w:rsidR="003B2B28" w:rsidRPr="00CB3160" w:rsidRDefault="003B2B28" w:rsidP="003B2B28">
      <w:pPr>
        <w:ind w:left="6372" w:firstLine="708"/>
        <w:jc w:val="both"/>
        <w:rPr>
          <w:rFonts w:ascii="Arial" w:hAnsi="Arial" w:cs="Arial"/>
          <w:b/>
          <w:sz w:val="28"/>
          <w:szCs w:val="28"/>
        </w:rPr>
      </w:pPr>
    </w:p>
    <w:p w14:paraId="6DE3D726" w14:textId="77777777" w:rsidR="005566FB" w:rsidRPr="00CB3160" w:rsidRDefault="005566FB" w:rsidP="003B2B28">
      <w:pPr>
        <w:widowControl w:val="0"/>
        <w:suppressAutoHyphens/>
        <w:jc w:val="both"/>
        <w:rPr>
          <w:rFonts w:ascii="Arial" w:hAnsi="Arial" w:cs="Arial"/>
          <w:bCs/>
          <w:i/>
          <w:sz w:val="22"/>
          <w:szCs w:val="22"/>
          <w:u w:val="single"/>
        </w:rPr>
      </w:pPr>
    </w:p>
    <w:sectPr w:rsidR="005566FB" w:rsidRPr="00CB3160" w:rsidSect="00A55508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E1797" w14:textId="77777777" w:rsidR="000E59B9" w:rsidRDefault="000E59B9">
      <w:r>
        <w:separator/>
      </w:r>
    </w:p>
  </w:endnote>
  <w:endnote w:type="continuationSeparator" w:id="0">
    <w:p w14:paraId="0B78A424" w14:textId="77777777" w:rsidR="000E59B9" w:rsidRDefault="000E5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04892" w14:textId="77777777" w:rsidR="00CB4C4E" w:rsidRDefault="00CB4C4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67D008C" w14:textId="77777777" w:rsidR="00CB4C4E" w:rsidRDefault="00CB4C4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D9963" w14:textId="77777777" w:rsidR="00CB4C4E" w:rsidRDefault="00CB4C4E" w:rsidP="00813BA3">
    <w:pPr>
      <w:pStyle w:val="Stopka"/>
      <w:pBdr>
        <w:top w:val="single" w:sz="4" w:space="1" w:color="auto"/>
      </w:pBdr>
      <w:jc w:val="center"/>
      <w:rPr>
        <w:sz w:val="16"/>
        <w:szCs w:val="16"/>
      </w:rPr>
    </w:pPr>
    <w:r w:rsidRPr="008D5F22">
      <w:rPr>
        <w:i/>
      </w:rPr>
      <w:t xml:space="preserve">Strona </w:t>
    </w:r>
    <w:r w:rsidRPr="008D5F22">
      <w:rPr>
        <w:b/>
        <w:i/>
        <w:sz w:val="24"/>
        <w:szCs w:val="24"/>
      </w:rPr>
      <w:fldChar w:fldCharType="begin"/>
    </w:r>
    <w:r w:rsidRPr="008D5F22">
      <w:rPr>
        <w:b/>
        <w:i/>
      </w:rPr>
      <w:instrText>PAGE</w:instrText>
    </w:r>
    <w:r w:rsidRPr="008D5F22">
      <w:rPr>
        <w:b/>
        <w:i/>
        <w:sz w:val="24"/>
        <w:szCs w:val="24"/>
      </w:rPr>
      <w:fldChar w:fldCharType="separate"/>
    </w:r>
    <w:r w:rsidR="00AF5F72">
      <w:rPr>
        <w:b/>
        <w:i/>
        <w:noProof/>
      </w:rPr>
      <w:t>10</w:t>
    </w:r>
    <w:r w:rsidRPr="008D5F22">
      <w:rPr>
        <w:b/>
        <w:i/>
        <w:sz w:val="24"/>
        <w:szCs w:val="24"/>
      </w:rPr>
      <w:fldChar w:fldCharType="end"/>
    </w:r>
    <w:r w:rsidRPr="008D5F22">
      <w:rPr>
        <w:i/>
      </w:rPr>
      <w:t xml:space="preserve"> z </w:t>
    </w:r>
    <w:r w:rsidRPr="008D5F22">
      <w:rPr>
        <w:b/>
        <w:i/>
        <w:sz w:val="24"/>
        <w:szCs w:val="24"/>
      </w:rPr>
      <w:fldChar w:fldCharType="begin"/>
    </w:r>
    <w:r w:rsidRPr="008D5F22">
      <w:rPr>
        <w:b/>
        <w:i/>
      </w:rPr>
      <w:instrText>NUMPAGES</w:instrText>
    </w:r>
    <w:r w:rsidRPr="008D5F22">
      <w:rPr>
        <w:b/>
        <w:i/>
        <w:sz w:val="24"/>
        <w:szCs w:val="24"/>
      </w:rPr>
      <w:fldChar w:fldCharType="separate"/>
    </w:r>
    <w:r w:rsidR="00AF5F72">
      <w:rPr>
        <w:b/>
        <w:i/>
        <w:noProof/>
      </w:rPr>
      <w:t>10</w:t>
    </w:r>
    <w:r w:rsidRPr="008D5F22">
      <w:rPr>
        <w:b/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BD81D" w14:textId="77777777" w:rsidR="000E59B9" w:rsidRDefault="000E59B9">
      <w:r>
        <w:separator/>
      </w:r>
    </w:p>
  </w:footnote>
  <w:footnote w:type="continuationSeparator" w:id="0">
    <w:p w14:paraId="054DF161" w14:textId="77777777" w:rsidR="000E59B9" w:rsidRDefault="000E59B9">
      <w:r>
        <w:continuationSeparator/>
      </w:r>
    </w:p>
  </w:footnote>
  <w:footnote w:id="1">
    <w:p w14:paraId="204D5AAA" w14:textId="77777777" w:rsidR="003B2B28" w:rsidRDefault="003B2B28" w:rsidP="003B2B28">
      <w:pPr>
        <w:pStyle w:val="Tekstprzypisudolnego"/>
      </w:pPr>
      <w:r>
        <w:rPr>
          <w:rStyle w:val="Znakiprzypiswdolnych"/>
        </w:rPr>
        <w:footnoteRef/>
      </w:r>
      <w:r>
        <w:tab/>
        <w:t>Należy wskazać właściwego administratora - podmiot, który udziela zamówienia.</w:t>
      </w:r>
    </w:p>
  </w:footnote>
  <w:footnote w:id="2">
    <w:p w14:paraId="529BEC1F" w14:textId="77777777" w:rsidR="003B2B28" w:rsidRDefault="003B2B28" w:rsidP="003B2B28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Cs w:val="24"/>
        </w:rPr>
        <w:tab/>
        <w:t>Wskazano przykładowych odbiorców, należy wskazać faktycznych odbiorców danych.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3627"/>
        </w:tabs>
        <w:ind w:left="3627" w:hanging="283"/>
      </w:p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11"/>
    <w:multiLevelType w:val="multilevel"/>
    <w:tmpl w:val="30D4A5A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color w:val="auto"/>
      </w:rPr>
    </w:lvl>
    <w:lvl w:ilvl="2">
      <w:start w:val="8"/>
      <w:numFmt w:val="decimal"/>
      <w:lvlText w:val="%3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7"/>
    <w:multiLevelType w:val="singleLevel"/>
    <w:tmpl w:val="00000017"/>
    <w:name w:val="WW8Num25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</w:lvl>
  </w:abstractNum>
  <w:abstractNum w:abstractNumId="5" w15:restartNumberingAfterBreak="0">
    <w:nsid w:val="00000026"/>
    <w:multiLevelType w:val="multilevel"/>
    <w:tmpl w:val="00000026"/>
    <w:name w:val="WW8Num39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680"/>
        </w:tabs>
        <w:ind w:left="680" w:hanging="34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526E25"/>
    <w:multiLevelType w:val="hybridMultilevel"/>
    <w:tmpl w:val="A7C6C0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7C52F1"/>
    <w:multiLevelType w:val="multilevel"/>
    <w:tmpl w:val="7EA02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1154263"/>
    <w:multiLevelType w:val="hybridMultilevel"/>
    <w:tmpl w:val="7CB6F12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201EEE"/>
    <w:multiLevelType w:val="hybridMultilevel"/>
    <w:tmpl w:val="BF98B566"/>
    <w:lvl w:ilvl="0" w:tplc="782C9EF6">
      <w:start w:val="1"/>
      <w:numFmt w:val="decimal"/>
      <w:lvlText w:val="2.2.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A06A0D"/>
    <w:multiLevelType w:val="multilevel"/>
    <w:tmpl w:val="EC8EB7F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61B7B45"/>
    <w:multiLevelType w:val="multilevel"/>
    <w:tmpl w:val="CA4E88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A1E3FD1"/>
    <w:multiLevelType w:val="hybridMultilevel"/>
    <w:tmpl w:val="F4FAB54E"/>
    <w:lvl w:ilvl="0" w:tplc="61BE33E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657B1A"/>
    <w:multiLevelType w:val="hybridMultilevel"/>
    <w:tmpl w:val="EA6841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E42FBA"/>
    <w:multiLevelType w:val="multilevel"/>
    <w:tmpl w:val="7598C84E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5" w15:restartNumberingAfterBreak="0">
    <w:nsid w:val="0D0120B3"/>
    <w:multiLevelType w:val="hybridMultilevel"/>
    <w:tmpl w:val="2DEAE9D4"/>
    <w:lvl w:ilvl="0" w:tplc="F656E528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5454C4"/>
    <w:multiLevelType w:val="hybridMultilevel"/>
    <w:tmpl w:val="368C1E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B321AE"/>
    <w:multiLevelType w:val="hybridMultilevel"/>
    <w:tmpl w:val="B2F2886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4495805"/>
    <w:multiLevelType w:val="hybridMultilevel"/>
    <w:tmpl w:val="19AE79C4"/>
    <w:lvl w:ilvl="0" w:tplc="61BE33E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825872"/>
    <w:multiLevelType w:val="singleLevel"/>
    <w:tmpl w:val="CDBC61F4"/>
    <w:name w:val="WW8Num9222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0" w15:restartNumberingAfterBreak="0">
    <w:nsid w:val="17BE7D3B"/>
    <w:multiLevelType w:val="hybridMultilevel"/>
    <w:tmpl w:val="4F24ABF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1CB20D94"/>
    <w:multiLevelType w:val="hybridMultilevel"/>
    <w:tmpl w:val="377AA048"/>
    <w:lvl w:ilvl="0" w:tplc="9872BFB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9D18E9"/>
    <w:multiLevelType w:val="multilevel"/>
    <w:tmpl w:val="D5385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F7D2921"/>
    <w:multiLevelType w:val="hybridMultilevel"/>
    <w:tmpl w:val="2C784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F64D6A"/>
    <w:multiLevelType w:val="hybridMultilevel"/>
    <w:tmpl w:val="A7CA637E"/>
    <w:lvl w:ilvl="0" w:tplc="782C9EF6">
      <w:start w:val="1"/>
      <w:numFmt w:val="decimal"/>
      <w:lvlText w:val="2.2.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F2219D"/>
    <w:multiLevelType w:val="hybridMultilevel"/>
    <w:tmpl w:val="FF981468"/>
    <w:lvl w:ilvl="0" w:tplc="04150017">
      <w:start w:val="1"/>
      <w:numFmt w:val="lowerLetter"/>
      <w:lvlText w:val="%1)"/>
      <w:lvlJc w:val="left"/>
      <w:pPr>
        <w:ind w:left="825" w:hanging="360"/>
      </w:p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6" w15:restartNumberingAfterBreak="0">
    <w:nsid w:val="27E41B2D"/>
    <w:multiLevelType w:val="hybridMultilevel"/>
    <w:tmpl w:val="7D8263E0"/>
    <w:lvl w:ilvl="0" w:tplc="0415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95013A"/>
    <w:multiLevelType w:val="hybridMultilevel"/>
    <w:tmpl w:val="4852F86A"/>
    <w:lvl w:ilvl="0" w:tplc="D3A27E14">
      <w:start w:val="1"/>
      <w:numFmt w:val="decimal"/>
      <w:lvlText w:val="3.1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2B2B39B7"/>
    <w:multiLevelType w:val="multilevel"/>
    <w:tmpl w:val="B4A48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02F2929"/>
    <w:multiLevelType w:val="hybridMultilevel"/>
    <w:tmpl w:val="83B675F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0670A3C"/>
    <w:multiLevelType w:val="hybridMultilevel"/>
    <w:tmpl w:val="9C701436"/>
    <w:lvl w:ilvl="0" w:tplc="61BE33E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FF307D"/>
    <w:multiLevelType w:val="hybridMultilevel"/>
    <w:tmpl w:val="DD267648"/>
    <w:name w:val="WW8Num72"/>
    <w:lvl w:ilvl="0" w:tplc="1F62368E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A50642"/>
    <w:multiLevelType w:val="hybridMultilevel"/>
    <w:tmpl w:val="87E626EA"/>
    <w:lvl w:ilvl="0" w:tplc="EC7C185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207D0B"/>
    <w:multiLevelType w:val="hybridMultilevel"/>
    <w:tmpl w:val="D9900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A367F3"/>
    <w:multiLevelType w:val="hybridMultilevel"/>
    <w:tmpl w:val="2EB65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053900"/>
    <w:multiLevelType w:val="multilevel"/>
    <w:tmpl w:val="F1C0F8C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3B4C1234"/>
    <w:multiLevelType w:val="hybridMultilevel"/>
    <w:tmpl w:val="1BDE56CC"/>
    <w:lvl w:ilvl="0" w:tplc="61BE33E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E545FC7"/>
    <w:multiLevelType w:val="multilevel"/>
    <w:tmpl w:val="47980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E8078EB"/>
    <w:multiLevelType w:val="hybridMultilevel"/>
    <w:tmpl w:val="B762D192"/>
    <w:lvl w:ilvl="0" w:tplc="782C9EF6">
      <w:start w:val="1"/>
      <w:numFmt w:val="decimal"/>
      <w:lvlText w:val="2.2.%1."/>
      <w:lvlJc w:val="left"/>
      <w:pPr>
        <w:ind w:left="644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D06F8E"/>
    <w:multiLevelType w:val="hybridMultilevel"/>
    <w:tmpl w:val="C14AAF0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05D78F4"/>
    <w:multiLevelType w:val="multilevel"/>
    <w:tmpl w:val="EC8EB7F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42922486"/>
    <w:multiLevelType w:val="hybridMultilevel"/>
    <w:tmpl w:val="EF089E90"/>
    <w:lvl w:ilvl="0" w:tplc="782C9EF6">
      <w:start w:val="1"/>
      <w:numFmt w:val="decimal"/>
      <w:lvlText w:val="2.2.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3BD5B29"/>
    <w:multiLevelType w:val="hybridMultilevel"/>
    <w:tmpl w:val="DCF64A6C"/>
    <w:lvl w:ilvl="0" w:tplc="8EF03A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996C08"/>
    <w:multiLevelType w:val="multilevel"/>
    <w:tmpl w:val="78909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51337E7"/>
    <w:multiLevelType w:val="hybridMultilevel"/>
    <w:tmpl w:val="A0CC4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906C39"/>
    <w:multiLevelType w:val="multilevel"/>
    <w:tmpl w:val="41A49C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4CFC2468"/>
    <w:multiLevelType w:val="multilevel"/>
    <w:tmpl w:val="EB5E11D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4F582F8D"/>
    <w:multiLevelType w:val="multilevel"/>
    <w:tmpl w:val="78FCE6F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5456386A"/>
    <w:multiLevelType w:val="multilevel"/>
    <w:tmpl w:val="D8B8A7F4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numerowanie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 w15:restartNumberingAfterBreak="0">
    <w:nsid w:val="54F9094A"/>
    <w:multiLevelType w:val="hybridMultilevel"/>
    <w:tmpl w:val="309C56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D31278"/>
    <w:multiLevelType w:val="hybridMultilevel"/>
    <w:tmpl w:val="6BAC1510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1" w15:restartNumberingAfterBreak="0">
    <w:nsid w:val="65234B8D"/>
    <w:multiLevelType w:val="multilevel"/>
    <w:tmpl w:val="11B010B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9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76" w:hanging="1800"/>
      </w:pPr>
      <w:rPr>
        <w:rFonts w:hint="default"/>
      </w:rPr>
    </w:lvl>
  </w:abstractNum>
  <w:abstractNum w:abstractNumId="52" w15:restartNumberingAfterBreak="0">
    <w:nsid w:val="661E5FF0"/>
    <w:multiLevelType w:val="hybridMultilevel"/>
    <w:tmpl w:val="6FEE58BC"/>
    <w:lvl w:ilvl="0" w:tplc="171E1D8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E406CD"/>
    <w:multiLevelType w:val="hybridMultilevel"/>
    <w:tmpl w:val="4BAC8062"/>
    <w:lvl w:ilvl="0" w:tplc="61BE33E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112111"/>
    <w:multiLevelType w:val="multilevel"/>
    <w:tmpl w:val="7F2AE9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5" w15:restartNumberingAfterBreak="0">
    <w:nsid w:val="714D6D20"/>
    <w:multiLevelType w:val="multilevel"/>
    <w:tmpl w:val="6F989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721677CC"/>
    <w:multiLevelType w:val="multilevel"/>
    <w:tmpl w:val="FADA2E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7" w15:restartNumberingAfterBreak="0">
    <w:nsid w:val="73235F15"/>
    <w:multiLevelType w:val="hybridMultilevel"/>
    <w:tmpl w:val="DD92B618"/>
    <w:lvl w:ilvl="0" w:tplc="61BE33E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207112"/>
    <w:multiLevelType w:val="hybridMultilevel"/>
    <w:tmpl w:val="FC0A94C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9" w15:restartNumberingAfterBreak="0">
    <w:nsid w:val="766C524C"/>
    <w:multiLevelType w:val="hybridMultilevel"/>
    <w:tmpl w:val="349E1774"/>
    <w:lvl w:ilvl="0" w:tplc="28D86476">
      <w:start w:val="1"/>
      <w:numFmt w:val="bullet"/>
      <w:pStyle w:val="ListBullet6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9026A11C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1683F56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0" w15:restartNumberingAfterBreak="0">
    <w:nsid w:val="76EC7DAB"/>
    <w:multiLevelType w:val="hybridMultilevel"/>
    <w:tmpl w:val="CB866B8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788428DD"/>
    <w:multiLevelType w:val="hybridMultilevel"/>
    <w:tmpl w:val="9C42FD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C8142D3"/>
    <w:multiLevelType w:val="hybridMultilevel"/>
    <w:tmpl w:val="9FDEB066"/>
    <w:lvl w:ilvl="0" w:tplc="DD1AC5B0">
      <w:start w:val="1"/>
      <w:numFmt w:val="lowerLetter"/>
      <w:lvlText w:val="%1)"/>
      <w:lvlJc w:val="left"/>
      <w:pPr>
        <w:ind w:left="11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4" w:hanging="360"/>
      </w:pPr>
    </w:lvl>
    <w:lvl w:ilvl="2" w:tplc="0415001B" w:tentative="1">
      <w:start w:val="1"/>
      <w:numFmt w:val="lowerRoman"/>
      <w:lvlText w:val="%3."/>
      <w:lvlJc w:val="right"/>
      <w:pPr>
        <w:ind w:left="2624" w:hanging="180"/>
      </w:pPr>
    </w:lvl>
    <w:lvl w:ilvl="3" w:tplc="0415000F" w:tentative="1">
      <w:start w:val="1"/>
      <w:numFmt w:val="decimal"/>
      <w:lvlText w:val="%4."/>
      <w:lvlJc w:val="left"/>
      <w:pPr>
        <w:ind w:left="3344" w:hanging="360"/>
      </w:pPr>
    </w:lvl>
    <w:lvl w:ilvl="4" w:tplc="04150019" w:tentative="1">
      <w:start w:val="1"/>
      <w:numFmt w:val="lowerLetter"/>
      <w:lvlText w:val="%5."/>
      <w:lvlJc w:val="left"/>
      <w:pPr>
        <w:ind w:left="4064" w:hanging="360"/>
      </w:pPr>
    </w:lvl>
    <w:lvl w:ilvl="5" w:tplc="0415001B" w:tentative="1">
      <w:start w:val="1"/>
      <w:numFmt w:val="lowerRoman"/>
      <w:lvlText w:val="%6."/>
      <w:lvlJc w:val="right"/>
      <w:pPr>
        <w:ind w:left="4784" w:hanging="180"/>
      </w:pPr>
    </w:lvl>
    <w:lvl w:ilvl="6" w:tplc="0415000F" w:tentative="1">
      <w:start w:val="1"/>
      <w:numFmt w:val="decimal"/>
      <w:lvlText w:val="%7."/>
      <w:lvlJc w:val="left"/>
      <w:pPr>
        <w:ind w:left="5504" w:hanging="360"/>
      </w:pPr>
    </w:lvl>
    <w:lvl w:ilvl="7" w:tplc="04150019" w:tentative="1">
      <w:start w:val="1"/>
      <w:numFmt w:val="lowerLetter"/>
      <w:lvlText w:val="%8."/>
      <w:lvlJc w:val="left"/>
      <w:pPr>
        <w:ind w:left="6224" w:hanging="360"/>
      </w:pPr>
    </w:lvl>
    <w:lvl w:ilvl="8" w:tplc="0415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63" w15:restartNumberingAfterBreak="0">
    <w:nsid w:val="7CA04A62"/>
    <w:multiLevelType w:val="multilevel"/>
    <w:tmpl w:val="9E467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CB043D3"/>
    <w:multiLevelType w:val="multilevel"/>
    <w:tmpl w:val="EC8EB7F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7D0D2745"/>
    <w:multiLevelType w:val="multilevel"/>
    <w:tmpl w:val="90105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F042266"/>
    <w:multiLevelType w:val="hybridMultilevel"/>
    <w:tmpl w:val="FAA0510C"/>
    <w:lvl w:ilvl="0" w:tplc="04AEEA3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F5F36B3"/>
    <w:multiLevelType w:val="hybridMultilevel"/>
    <w:tmpl w:val="021094E0"/>
    <w:lvl w:ilvl="0" w:tplc="C9B4AA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FAC3C3F"/>
    <w:multiLevelType w:val="hybridMultilevel"/>
    <w:tmpl w:val="E634F34A"/>
    <w:lvl w:ilvl="0" w:tplc="04AEEA38">
      <w:start w:val="1"/>
      <w:numFmt w:val="decimal"/>
      <w:lvlText w:val="2.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9" w15:restartNumberingAfterBreak="0">
    <w:nsid w:val="7FEA7DC9"/>
    <w:multiLevelType w:val="multilevel"/>
    <w:tmpl w:val="C29200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86262331">
    <w:abstractNumId w:val="48"/>
  </w:num>
  <w:num w:numId="2" w16cid:durableId="1118599283">
    <w:abstractNumId w:val="59"/>
  </w:num>
  <w:num w:numId="3" w16cid:durableId="881868744">
    <w:abstractNumId w:val="8"/>
  </w:num>
  <w:num w:numId="4" w16cid:durableId="662396905">
    <w:abstractNumId w:val="35"/>
  </w:num>
  <w:num w:numId="5" w16cid:durableId="1122579002">
    <w:abstractNumId w:val="68"/>
  </w:num>
  <w:num w:numId="6" w16cid:durableId="610474582">
    <w:abstractNumId w:val="38"/>
  </w:num>
  <w:num w:numId="7" w16cid:durableId="437988354">
    <w:abstractNumId w:val="36"/>
  </w:num>
  <w:num w:numId="8" w16cid:durableId="2042321632">
    <w:abstractNumId w:val="47"/>
  </w:num>
  <w:num w:numId="9" w16cid:durableId="109016057">
    <w:abstractNumId w:val="57"/>
  </w:num>
  <w:num w:numId="10" w16cid:durableId="1515260839">
    <w:abstractNumId w:val="30"/>
  </w:num>
  <w:num w:numId="11" w16cid:durableId="1045834710">
    <w:abstractNumId w:val="42"/>
  </w:num>
  <w:num w:numId="12" w16cid:durableId="1569069049">
    <w:abstractNumId w:val="12"/>
  </w:num>
  <w:num w:numId="13" w16cid:durableId="1690915024">
    <w:abstractNumId w:val="18"/>
  </w:num>
  <w:num w:numId="14" w16cid:durableId="2125803250">
    <w:abstractNumId w:val="53"/>
  </w:num>
  <w:num w:numId="15" w16cid:durableId="1185678849">
    <w:abstractNumId w:val="52"/>
  </w:num>
  <w:num w:numId="16" w16cid:durableId="282807819">
    <w:abstractNumId w:val="32"/>
  </w:num>
  <w:num w:numId="17" w16cid:durableId="1244149722">
    <w:abstractNumId w:val="21"/>
  </w:num>
  <w:num w:numId="18" w16cid:durableId="1402563157">
    <w:abstractNumId w:val="27"/>
  </w:num>
  <w:num w:numId="19" w16cid:durableId="323970847">
    <w:abstractNumId w:val="67"/>
  </w:num>
  <w:num w:numId="20" w16cid:durableId="1255046604">
    <w:abstractNumId w:val="41"/>
  </w:num>
  <w:num w:numId="21" w16cid:durableId="1570578709">
    <w:abstractNumId w:val="61"/>
  </w:num>
  <w:num w:numId="22" w16cid:durableId="1535146160">
    <w:abstractNumId w:val="16"/>
  </w:num>
  <w:num w:numId="23" w16cid:durableId="1311979893">
    <w:abstractNumId w:val="24"/>
  </w:num>
  <w:num w:numId="24" w16cid:durableId="1959680586">
    <w:abstractNumId w:val="9"/>
  </w:num>
  <w:num w:numId="25" w16cid:durableId="573010818">
    <w:abstractNumId w:val="33"/>
  </w:num>
  <w:num w:numId="26" w16cid:durableId="52504335">
    <w:abstractNumId w:val="60"/>
  </w:num>
  <w:num w:numId="27" w16cid:durableId="789008305">
    <w:abstractNumId w:val="17"/>
  </w:num>
  <w:num w:numId="28" w16cid:durableId="118648781">
    <w:abstractNumId w:val="20"/>
  </w:num>
  <w:num w:numId="29" w16cid:durableId="1769495730">
    <w:abstractNumId w:val="39"/>
  </w:num>
  <w:num w:numId="30" w16cid:durableId="1683822959">
    <w:abstractNumId w:val="15"/>
  </w:num>
  <w:num w:numId="31" w16cid:durableId="1900550942">
    <w:abstractNumId w:val="29"/>
  </w:num>
  <w:num w:numId="32" w16cid:durableId="14250200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94082546">
    <w:abstractNumId w:val="62"/>
  </w:num>
  <w:num w:numId="34" w16cid:durableId="1990862783">
    <w:abstractNumId w:val="51"/>
  </w:num>
  <w:num w:numId="35" w16cid:durableId="2047948654">
    <w:abstractNumId w:val="10"/>
  </w:num>
  <w:num w:numId="36" w16cid:durableId="1159998347">
    <w:abstractNumId w:val="40"/>
  </w:num>
  <w:num w:numId="37" w16cid:durableId="805045968">
    <w:abstractNumId w:val="64"/>
  </w:num>
  <w:num w:numId="38" w16cid:durableId="380712287">
    <w:abstractNumId w:val="54"/>
  </w:num>
  <w:num w:numId="39" w16cid:durableId="758982267">
    <w:abstractNumId w:val="14"/>
  </w:num>
  <w:num w:numId="40" w16cid:durableId="1811439184">
    <w:abstractNumId w:val="63"/>
  </w:num>
  <w:num w:numId="41" w16cid:durableId="1904440568">
    <w:abstractNumId w:val="44"/>
  </w:num>
  <w:num w:numId="42" w16cid:durableId="592856033">
    <w:abstractNumId w:val="28"/>
  </w:num>
  <w:num w:numId="43" w16cid:durableId="1218931358">
    <w:abstractNumId w:val="37"/>
  </w:num>
  <w:num w:numId="44" w16cid:durableId="2001079689">
    <w:abstractNumId w:val="43"/>
  </w:num>
  <w:num w:numId="45" w16cid:durableId="87779874">
    <w:abstractNumId w:val="56"/>
  </w:num>
  <w:num w:numId="46" w16cid:durableId="1602294621">
    <w:abstractNumId w:val="7"/>
  </w:num>
  <w:num w:numId="47" w16cid:durableId="164828261">
    <w:abstractNumId w:val="50"/>
  </w:num>
  <w:num w:numId="48" w16cid:durableId="222102148">
    <w:abstractNumId w:val="65"/>
  </w:num>
  <w:num w:numId="49" w16cid:durableId="676427894">
    <w:abstractNumId w:val="58"/>
  </w:num>
  <w:num w:numId="50" w16cid:durableId="384375551">
    <w:abstractNumId w:val="22"/>
  </w:num>
  <w:num w:numId="51" w16cid:durableId="1513373631">
    <w:abstractNumId w:val="66"/>
  </w:num>
  <w:num w:numId="52" w16cid:durableId="1015112976">
    <w:abstractNumId w:val="45"/>
  </w:num>
  <w:num w:numId="53" w16cid:durableId="1670403586">
    <w:abstractNumId w:val="6"/>
  </w:num>
  <w:num w:numId="54" w16cid:durableId="1120219490">
    <w:abstractNumId w:val="13"/>
  </w:num>
  <w:num w:numId="55" w16cid:durableId="1121680488">
    <w:abstractNumId w:val="23"/>
  </w:num>
  <w:num w:numId="56" w16cid:durableId="2146042003">
    <w:abstractNumId w:val="34"/>
  </w:num>
  <w:num w:numId="57" w16cid:durableId="734088109">
    <w:abstractNumId w:val="25"/>
  </w:num>
  <w:num w:numId="58" w16cid:durableId="2045517284">
    <w:abstractNumId w:val="49"/>
  </w:num>
  <w:num w:numId="59" w16cid:durableId="1683967397">
    <w:abstractNumId w:val="46"/>
  </w:num>
  <w:num w:numId="60" w16cid:durableId="1728803110">
    <w:abstractNumId w:val="69"/>
  </w:num>
  <w:num w:numId="61" w16cid:durableId="290522074">
    <w:abstractNumId w:val="11"/>
  </w:num>
  <w:num w:numId="62" w16cid:durableId="1966691436">
    <w:abstractNumId w:val="26"/>
  </w:num>
  <w:num w:numId="63" w16cid:durableId="1748963269">
    <w:abstractNumId w:val="5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D46"/>
    <w:rsid w:val="000006F4"/>
    <w:rsid w:val="00001509"/>
    <w:rsid w:val="000016F0"/>
    <w:rsid w:val="0000170D"/>
    <w:rsid w:val="00001A21"/>
    <w:rsid w:val="00001EE6"/>
    <w:rsid w:val="0000271D"/>
    <w:rsid w:val="00002F17"/>
    <w:rsid w:val="0000308C"/>
    <w:rsid w:val="000031E3"/>
    <w:rsid w:val="000031F7"/>
    <w:rsid w:val="000036BA"/>
    <w:rsid w:val="00003A02"/>
    <w:rsid w:val="00003FDE"/>
    <w:rsid w:val="000041E3"/>
    <w:rsid w:val="00005886"/>
    <w:rsid w:val="00005BC0"/>
    <w:rsid w:val="0000644D"/>
    <w:rsid w:val="0000735E"/>
    <w:rsid w:val="000109F8"/>
    <w:rsid w:val="0001124C"/>
    <w:rsid w:val="00012534"/>
    <w:rsid w:val="00012D47"/>
    <w:rsid w:val="00014198"/>
    <w:rsid w:val="000141B5"/>
    <w:rsid w:val="00014707"/>
    <w:rsid w:val="00014A56"/>
    <w:rsid w:val="0001550B"/>
    <w:rsid w:val="000156B4"/>
    <w:rsid w:val="00015DC9"/>
    <w:rsid w:val="00016A5C"/>
    <w:rsid w:val="00017962"/>
    <w:rsid w:val="00020FB3"/>
    <w:rsid w:val="000216AF"/>
    <w:rsid w:val="00021BBE"/>
    <w:rsid w:val="00021DBE"/>
    <w:rsid w:val="00022376"/>
    <w:rsid w:val="00022B21"/>
    <w:rsid w:val="00022E42"/>
    <w:rsid w:val="00023190"/>
    <w:rsid w:val="00023312"/>
    <w:rsid w:val="0002331B"/>
    <w:rsid w:val="0002372A"/>
    <w:rsid w:val="00024EBE"/>
    <w:rsid w:val="00024F1E"/>
    <w:rsid w:val="00025249"/>
    <w:rsid w:val="00025C0C"/>
    <w:rsid w:val="00025EC9"/>
    <w:rsid w:val="00026787"/>
    <w:rsid w:val="000302EA"/>
    <w:rsid w:val="000308A5"/>
    <w:rsid w:val="00030C66"/>
    <w:rsid w:val="00031A4E"/>
    <w:rsid w:val="00031F5B"/>
    <w:rsid w:val="000323E2"/>
    <w:rsid w:val="000327E6"/>
    <w:rsid w:val="000339CD"/>
    <w:rsid w:val="00033B81"/>
    <w:rsid w:val="000347F4"/>
    <w:rsid w:val="00034B92"/>
    <w:rsid w:val="00034E53"/>
    <w:rsid w:val="0003517D"/>
    <w:rsid w:val="00035966"/>
    <w:rsid w:val="000376F2"/>
    <w:rsid w:val="00037DD3"/>
    <w:rsid w:val="00040714"/>
    <w:rsid w:val="000412E0"/>
    <w:rsid w:val="00041ACE"/>
    <w:rsid w:val="00042EF1"/>
    <w:rsid w:val="00043CBE"/>
    <w:rsid w:val="00044559"/>
    <w:rsid w:val="00045448"/>
    <w:rsid w:val="0004597A"/>
    <w:rsid w:val="000459FC"/>
    <w:rsid w:val="00045C00"/>
    <w:rsid w:val="00046496"/>
    <w:rsid w:val="00046A63"/>
    <w:rsid w:val="00046C53"/>
    <w:rsid w:val="00047485"/>
    <w:rsid w:val="00050087"/>
    <w:rsid w:val="00051AB8"/>
    <w:rsid w:val="00052E9E"/>
    <w:rsid w:val="00052FDA"/>
    <w:rsid w:val="00052FFF"/>
    <w:rsid w:val="000539F4"/>
    <w:rsid w:val="00053FAC"/>
    <w:rsid w:val="0005400C"/>
    <w:rsid w:val="00054071"/>
    <w:rsid w:val="00055E63"/>
    <w:rsid w:val="000562FE"/>
    <w:rsid w:val="000567A0"/>
    <w:rsid w:val="000568F5"/>
    <w:rsid w:val="00056F3B"/>
    <w:rsid w:val="00057145"/>
    <w:rsid w:val="00057F5C"/>
    <w:rsid w:val="00057FD6"/>
    <w:rsid w:val="00060A40"/>
    <w:rsid w:val="00060E3F"/>
    <w:rsid w:val="0006163A"/>
    <w:rsid w:val="000624B3"/>
    <w:rsid w:val="0006267D"/>
    <w:rsid w:val="000627FE"/>
    <w:rsid w:val="00062CF1"/>
    <w:rsid w:val="0006319D"/>
    <w:rsid w:val="00064A5D"/>
    <w:rsid w:val="00066D51"/>
    <w:rsid w:val="0006719E"/>
    <w:rsid w:val="000679D2"/>
    <w:rsid w:val="00070189"/>
    <w:rsid w:val="00070279"/>
    <w:rsid w:val="00070657"/>
    <w:rsid w:val="00070A8F"/>
    <w:rsid w:val="00071962"/>
    <w:rsid w:val="00072981"/>
    <w:rsid w:val="00072EFE"/>
    <w:rsid w:val="0007392C"/>
    <w:rsid w:val="00074731"/>
    <w:rsid w:val="000747B3"/>
    <w:rsid w:val="00074D5D"/>
    <w:rsid w:val="00075EC6"/>
    <w:rsid w:val="00076A1B"/>
    <w:rsid w:val="00076AC7"/>
    <w:rsid w:val="00076D51"/>
    <w:rsid w:val="0008037A"/>
    <w:rsid w:val="00080B7C"/>
    <w:rsid w:val="0008103E"/>
    <w:rsid w:val="00081A86"/>
    <w:rsid w:val="00081D1E"/>
    <w:rsid w:val="000829C5"/>
    <w:rsid w:val="00082AA7"/>
    <w:rsid w:val="0008320E"/>
    <w:rsid w:val="00083622"/>
    <w:rsid w:val="00083982"/>
    <w:rsid w:val="00083EEC"/>
    <w:rsid w:val="00084664"/>
    <w:rsid w:val="00084A7F"/>
    <w:rsid w:val="00085836"/>
    <w:rsid w:val="00085F5D"/>
    <w:rsid w:val="0008630B"/>
    <w:rsid w:val="00086879"/>
    <w:rsid w:val="00087890"/>
    <w:rsid w:val="00087CDF"/>
    <w:rsid w:val="00087CE4"/>
    <w:rsid w:val="00090711"/>
    <w:rsid w:val="00090BC6"/>
    <w:rsid w:val="00092E49"/>
    <w:rsid w:val="00093317"/>
    <w:rsid w:val="00093E3F"/>
    <w:rsid w:val="00094F22"/>
    <w:rsid w:val="00095C05"/>
    <w:rsid w:val="0009603F"/>
    <w:rsid w:val="000967EC"/>
    <w:rsid w:val="00096F06"/>
    <w:rsid w:val="00097DBE"/>
    <w:rsid w:val="000A054D"/>
    <w:rsid w:val="000A05F3"/>
    <w:rsid w:val="000A101E"/>
    <w:rsid w:val="000A16DC"/>
    <w:rsid w:val="000A26F0"/>
    <w:rsid w:val="000A3186"/>
    <w:rsid w:val="000A3853"/>
    <w:rsid w:val="000A4123"/>
    <w:rsid w:val="000A41A6"/>
    <w:rsid w:val="000A4A3B"/>
    <w:rsid w:val="000A5584"/>
    <w:rsid w:val="000A59AD"/>
    <w:rsid w:val="000A5AFE"/>
    <w:rsid w:val="000A6380"/>
    <w:rsid w:val="000B0432"/>
    <w:rsid w:val="000B04E5"/>
    <w:rsid w:val="000B08AD"/>
    <w:rsid w:val="000B2081"/>
    <w:rsid w:val="000B28E0"/>
    <w:rsid w:val="000B2902"/>
    <w:rsid w:val="000B2A07"/>
    <w:rsid w:val="000B34EB"/>
    <w:rsid w:val="000B3CA6"/>
    <w:rsid w:val="000B699F"/>
    <w:rsid w:val="000B69AF"/>
    <w:rsid w:val="000B6D65"/>
    <w:rsid w:val="000B6F10"/>
    <w:rsid w:val="000C0654"/>
    <w:rsid w:val="000C1844"/>
    <w:rsid w:val="000C1E63"/>
    <w:rsid w:val="000C2012"/>
    <w:rsid w:val="000C20CD"/>
    <w:rsid w:val="000C24E2"/>
    <w:rsid w:val="000C275B"/>
    <w:rsid w:val="000C292D"/>
    <w:rsid w:val="000C2AFA"/>
    <w:rsid w:val="000C31D2"/>
    <w:rsid w:val="000C3EF4"/>
    <w:rsid w:val="000C5787"/>
    <w:rsid w:val="000C57A3"/>
    <w:rsid w:val="000C59CB"/>
    <w:rsid w:val="000C5F6D"/>
    <w:rsid w:val="000C63A5"/>
    <w:rsid w:val="000C64F9"/>
    <w:rsid w:val="000C7144"/>
    <w:rsid w:val="000C77FF"/>
    <w:rsid w:val="000D078A"/>
    <w:rsid w:val="000D0C44"/>
    <w:rsid w:val="000D0F90"/>
    <w:rsid w:val="000D1F44"/>
    <w:rsid w:val="000D39AA"/>
    <w:rsid w:val="000D3BF8"/>
    <w:rsid w:val="000D440F"/>
    <w:rsid w:val="000D514E"/>
    <w:rsid w:val="000D59DA"/>
    <w:rsid w:val="000D5A8B"/>
    <w:rsid w:val="000D5BC3"/>
    <w:rsid w:val="000D5C86"/>
    <w:rsid w:val="000D635E"/>
    <w:rsid w:val="000D63AE"/>
    <w:rsid w:val="000D680F"/>
    <w:rsid w:val="000D6923"/>
    <w:rsid w:val="000D7129"/>
    <w:rsid w:val="000D774A"/>
    <w:rsid w:val="000D783F"/>
    <w:rsid w:val="000D7B10"/>
    <w:rsid w:val="000E1A63"/>
    <w:rsid w:val="000E1DB0"/>
    <w:rsid w:val="000E2653"/>
    <w:rsid w:val="000E2FE1"/>
    <w:rsid w:val="000E3088"/>
    <w:rsid w:val="000E3920"/>
    <w:rsid w:val="000E3E55"/>
    <w:rsid w:val="000E41B3"/>
    <w:rsid w:val="000E59B9"/>
    <w:rsid w:val="000E5FBC"/>
    <w:rsid w:val="000E607F"/>
    <w:rsid w:val="000E7D1B"/>
    <w:rsid w:val="000F072B"/>
    <w:rsid w:val="000F0854"/>
    <w:rsid w:val="000F0FCF"/>
    <w:rsid w:val="000F1037"/>
    <w:rsid w:val="000F1200"/>
    <w:rsid w:val="000F1382"/>
    <w:rsid w:val="000F1783"/>
    <w:rsid w:val="000F1C8F"/>
    <w:rsid w:val="000F1D45"/>
    <w:rsid w:val="000F2856"/>
    <w:rsid w:val="000F2B1F"/>
    <w:rsid w:val="000F2D02"/>
    <w:rsid w:val="000F37A5"/>
    <w:rsid w:val="000F38B8"/>
    <w:rsid w:val="000F4F2E"/>
    <w:rsid w:val="000F5AEE"/>
    <w:rsid w:val="000F630F"/>
    <w:rsid w:val="000F697C"/>
    <w:rsid w:val="000F7295"/>
    <w:rsid w:val="000F7E7C"/>
    <w:rsid w:val="00100120"/>
    <w:rsid w:val="001010F4"/>
    <w:rsid w:val="00101275"/>
    <w:rsid w:val="0010149E"/>
    <w:rsid w:val="00101AC4"/>
    <w:rsid w:val="00101E1D"/>
    <w:rsid w:val="00103DCA"/>
    <w:rsid w:val="00103E63"/>
    <w:rsid w:val="001040BF"/>
    <w:rsid w:val="00104C27"/>
    <w:rsid w:val="00104DA8"/>
    <w:rsid w:val="00105BDF"/>
    <w:rsid w:val="00105C60"/>
    <w:rsid w:val="00106714"/>
    <w:rsid w:val="00106BBD"/>
    <w:rsid w:val="001109CC"/>
    <w:rsid w:val="00111D97"/>
    <w:rsid w:val="001142D7"/>
    <w:rsid w:val="00114949"/>
    <w:rsid w:val="0011692B"/>
    <w:rsid w:val="00116C1D"/>
    <w:rsid w:val="00117F55"/>
    <w:rsid w:val="00120578"/>
    <w:rsid w:val="00121E64"/>
    <w:rsid w:val="00122923"/>
    <w:rsid w:val="00122A2F"/>
    <w:rsid w:val="0012472F"/>
    <w:rsid w:val="00124D2D"/>
    <w:rsid w:val="00124DAE"/>
    <w:rsid w:val="00124E0D"/>
    <w:rsid w:val="00125F58"/>
    <w:rsid w:val="00127A2D"/>
    <w:rsid w:val="00127B01"/>
    <w:rsid w:val="00127C84"/>
    <w:rsid w:val="00127D84"/>
    <w:rsid w:val="00127F67"/>
    <w:rsid w:val="00130B58"/>
    <w:rsid w:val="0013154D"/>
    <w:rsid w:val="001315FB"/>
    <w:rsid w:val="00131EA1"/>
    <w:rsid w:val="001320F0"/>
    <w:rsid w:val="0013316A"/>
    <w:rsid w:val="00133191"/>
    <w:rsid w:val="001333EE"/>
    <w:rsid w:val="001333F1"/>
    <w:rsid w:val="001337CE"/>
    <w:rsid w:val="00133954"/>
    <w:rsid w:val="00135BFD"/>
    <w:rsid w:val="00136313"/>
    <w:rsid w:val="001364D5"/>
    <w:rsid w:val="001364E6"/>
    <w:rsid w:val="0013670E"/>
    <w:rsid w:val="0013708F"/>
    <w:rsid w:val="00140259"/>
    <w:rsid w:val="00141EF2"/>
    <w:rsid w:val="00142214"/>
    <w:rsid w:val="00142448"/>
    <w:rsid w:val="00143784"/>
    <w:rsid w:val="0014384F"/>
    <w:rsid w:val="00143B9C"/>
    <w:rsid w:val="0014445C"/>
    <w:rsid w:val="0014478F"/>
    <w:rsid w:val="00145ED0"/>
    <w:rsid w:val="001461B0"/>
    <w:rsid w:val="001462D8"/>
    <w:rsid w:val="0014635D"/>
    <w:rsid w:val="00146854"/>
    <w:rsid w:val="00146B3F"/>
    <w:rsid w:val="00146BF1"/>
    <w:rsid w:val="001477C7"/>
    <w:rsid w:val="00150D45"/>
    <w:rsid w:val="00151159"/>
    <w:rsid w:val="00151A6F"/>
    <w:rsid w:val="00151FC7"/>
    <w:rsid w:val="0015343C"/>
    <w:rsid w:val="00154BB5"/>
    <w:rsid w:val="00155745"/>
    <w:rsid w:val="00155A10"/>
    <w:rsid w:val="00155A29"/>
    <w:rsid w:val="0015628A"/>
    <w:rsid w:val="0015636F"/>
    <w:rsid w:val="0015669C"/>
    <w:rsid w:val="00156D7B"/>
    <w:rsid w:val="00157ADD"/>
    <w:rsid w:val="001606D4"/>
    <w:rsid w:val="001606F7"/>
    <w:rsid w:val="00160CB7"/>
    <w:rsid w:val="00160E8B"/>
    <w:rsid w:val="00161610"/>
    <w:rsid w:val="00161D30"/>
    <w:rsid w:val="00161EF3"/>
    <w:rsid w:val="001628D2"/>
    <w:rsid w:val="00162F01"/>
    <w:rsid w:val="00163312"/>
    <w:rsid w:val="001634C7"/>
    <w:rsid w:val="001636CF"/>
    <w:rsid w:val="00163AB1"/>
    <w:rsid w:val="00163FCE"/>
    <w:rsid w:val="0016402D"/>
    <w:rsid w:val="00164102"/>
    <w:rsid w:val="001641C8"/>
    <w:rsid w:val="00164717"/>
    <w:rsid w:val="00164943"/>
    <w:rsid w:val="00166016"/>
    <w:rsid w:val="001662B0"/>
    <w:rsid w:val="00166525"/>
    <w:rsid w:val="00166969"/>
    <w:rsid w:val="00166B18"/>
    <w:rsid w:val="00167092"/>
    <w:rsid w:val="001676B6"/>
    <w:rsid w:val="001676CE"/>
    <w:rsid w:val="00167AAF"/>
    <w:rsid w:val="0017073B"/>
    <w:rsid w:val="001711BC"/>
    <w:rsid w:val="00171824"/>
    <w:rsid w:val="0017226F"/>
    <w:rsid w:val="00172470"/>
    <w:rsid w:val="001725EC"/>
    <w:rsid w:val="0017384C"/>
    <w:rsid w:val="00173DD7"/>
    <w:rsid w:val="001749FC"/>
    <w:rsid w:val="00174FBA"/>
    <w:rsid w:val="00175730"/>
    <w:rsid w:val="00175788"/>
    <w:rsid w:val="00175BDD"/>
    <w:rsid w:val="00176EA4"/>
    <w:rsid w:val="001771A7"/>
    <w:rsid w:val="00177442"/>
    <w:rsid w:val="001775D6"/>
    <w:rsid w:val="00180372"/>
    <w:rsid w:val="0018074F"/>
    <w:rsid w:val="001810D6"/>
    <w:rsid w:val="001814CC"/>
    <w:rsid w:val="0018191C"/>
    <w:rsid w:val="00181A99"/>
    <w:rsid w:val="001826A5"/>
    <w:rsid w:val="0018289C"/>
    <w:rsid w:val="00182986"/>
    <w:rsid w:val="00182E8E"/>
    <w:rsid w:val="001830AE"/>
    <w:rsid w:val="00183BCD"/>
    <w:rsid w:val="00183FAD"/>
    <w:rsid w:val="001858EB"/>
    <w:rsid w:val="00186EBF"/>
    <w:rsid w:val="00187553"/>
    <w:rsid w:val="00190554"/>
    <w:rsid w:val="00190B83"/>
    <w:rsid w:val="001912AC"/>
    <w:rsid w:val="00192EBA"/>
    <w:rsid w:val="00192F8B"/>
    <w:rsid w:val="0019321B"/>
    <w:rsid w:val="001938E1"/>
    <w:rsid w:val="00193ADB"/>
    <w:rsid w:val="00195CD5"/>
    <w:rsid w:val="00197D3A"/>
    <w:rsid w:val="001A0240"/>
    <w:rsid w:val="001A0254"/>
    <w:rsid w:val="001A0419"/>
    <w:rsid w:val="001A0744"/>
    <w:rsid w:val="001A0B04"/>
    <w:rsid w:val="001A0E41"/>
    <w:rsid w:val="001A1004"/>
    <w:rsid w:val="001A15B7"/>
    <w:rsid w:val="001A1FF4"/>
    <w:rsid w:val="001A2B6D"/>
    <w:rsid w:val="001A2EE2"/>
    <w:rsid w:val="001A322F"/>
    <w:rsid w:val="001A3581"/>
    <w:rsid w:val="001A3AFF"/>
    <w:rsid w:val="001A4F8F"/>
    <w:rsid w:val="001A4FC8"/>
    <w:rsid w:val="001A5137"/>
    <w:rsid w:val="001A576C"/>
    <w:rsid w:val="001A591C"/>
    <w:rsid w:val="001A608C"/>
    <w:rsid w:val="001A6CA2"/>
    <w:rsid w:val="001A6F22"/>
    <w:rsid w:val="001A770F"/>
    <w:rsid w:val="001A79DF"/>
    <w:rsid w:val="001B06F9"/>
    <w:rsid w:val="001B074B"/>
    <w:rsid w:val="001B07DC"/>
    <w:rsid w:val="001B17CC"/>
    <w:rsid w:val="001B2EE6"/>
    <w:rsid w:val="001B337E"/>
    <w:rsid w:val="001B38EF"/>
    <w:rsid w:val="001B39CA"/>
    <w:rsid w:val="001B3D91"/>
    <w:rsid w:val="001B4D43"/>
    <w:rsid w:val="001B4F41"/>
    <w:rsid w:val="001B5612"/>
    <w:rsid w:val="001B597E"/>
    <w:rsid w:val="001B5A62"/>
    <w:rsid w:val="001B5A84"/>
    <w:rsid w:val="001B5C19"/>
    <w:rsid w:val="001B697D"/>
    <w:rsid w:val="001B6B48"/>
    <w:rsid w:val="001B6B71"/>
    <w:rsid w:val="001B6B95"/>
    <w:rsid w:val="001B6FBB"/>
    <w:rsid w:val="001B7284"/>
    <w:rsid w:val="001B7F23"/>
    <w:rsid w:val="001C2806"/>
    <w:rsid w:val="001C2E0B"/>
    <w:rsid w:val="001C2FF8"/>
    <w:rsid w:val="001C3291"/>
    <w:rsid w:val="001C369E"/>
    <w:rsid w:val="001C55F9"/>
    <w:rsid w:val="001C5711"/>
    <w:rsid w:val="001C632B"/>
    <w:rsid w:val="001C6480"/>
    <w:rsid w:val="001C65F4"/>
    <w:rsid w:val="001C669B"/>
    <w:rsid w:val="001C6779"/>
    <w:rsid w:val="001C6A91"/>
    <w:rsid w:val="001C7E64"/>
    <w:rsid w:val="001D004F"/>
    <w:rsid w:val="001D08E0"/>
    <w:rsid w:val="001D0CEF"/>
    <w:rsid w:val="001D101A"/>
    <w:rsid w:val="001D1024"/>
    <w:rsid w:val="001D14E1"/>
    <w:rsid w:val="001D1A26"/>
    <w:rsid w:val="001D2426"/>
    <w:rsid w:val="001D2682"/>
    <w:rsid w:val="001D29F7"/>
    <w:rsid w:val="001D4157"/>
    <w:rsid w:val="001D4939"/>
    <w:rsid w:val="001D4D74"/>
    <w:rsid w:val="001D51F7"/>
    <w:rsid w:val="001D53FB"/>
    <w:rsid w:val="001D6197"/>
    <w:rsid w:val="001D649F"/>
    <w:rsid w:val="001D684A"/>
    <w:rsid w:val="001E0436"/>
    <w:rsid w:val="001E14BB"/>
    <w:rsid w:val="001E155F"/>
    <w:rsid w:val="001E192B"/>
    <w:rsid w:val="001E1C14"/>
    <w:rsid w:val="001E1D5A"/>
    <w:rsid w:val="001E1D6C"/>
    <w:rsid w:val="001E1EA8"/>
    <w:rsid w:val="001E2076"/>
    <w:rsid w:val="001E2094"/>
    <w:rsid w:val="001E3607"/>
    <w:rsid w:val="001E3740"/>
    <w:rsid w:val="001E39F6"/>
    <w:rsid w:val="001E40F3"/>
    <w:rsid w:val="001E50AD"/>
    <w:rsid w:val="001E5506"/>
    <w:rsid w:val="001E58C0"/>
    <w:rsid w:val="001E5A88"/>
    <w:rsid w:val="001E617C"/>
    <w:rsid w:val="001E69A5"/>
    <w:rsid w:val="001E6EFC"/>
    <w:rsid w:val="001E6F8A"/>
    <w:rsid w:val="001E792D"/>
    <w:rsid w:val="001E7E7B"/>
    <w:rsid w:val="001F010C"/>
    <w:rsid w:val="001F03E4"/>
    <w:rsid w:val="001F0417"/>
    <w:rsid w:val="001F0F7E"/>
    <w:rsid w:val="001F105E"/>
    <w:rsid w:val="001F1459"/>
    <w:rsid w:val="001F16B6"/>
    <w:rsid w:val="001F19D5"/>
    <w:rsid w:val="001F1AD9"/>
    <w:rsid w:val="001F3265"/>
    <w:rsid w:val="001F3CD3"/>
    <w:rsid w:val="001F4C88"/>
    <w:rsid w:val="001F557E"/>
    <w:rsid w:val="001F631E"/>
    <w:rsid w:val="001F6976"/>
    <w:rsid w:val="001F6D82"/>
    <w:rsid w:val="001F6DB4"/>
    <w:rsid w:val="00200038"/>
    <w:rsid w:val="00200144"/>
    <w:rsid w:val="00200853"/>
    <w:rsid w:val="00200F09"/>
    <w:rsid w:val="00201549"/>
    <w:rsid w:val="00201B1D"/>
    <w:rsid w:val="002022B7"/>
    <w:rsid w:val="00202300"/>
    <w:rsid w:val="00202807"/>
    <w:rsid w:val="00202CA1"/>
    <w:rsid w:val="0020312C"/>
    <w:rsid w:val="0020321D"/>
    <w:rsid w:val="0020405A"/>
    <w:rsid w:val="00204AFF"/>
    <w:rsid w:val="00204B37"/>
    <w:rsid w:val="00205063"/>
    <w:rsid w:val="002050A9"/>
    <w:rsid w:val="0020560C"/>
    <w:rsid w:val="00206C92"/>
    <w:rsid w:val="00207D55"/>
    <w:rsid w:val="002100DD"/>
    <w:rsid w:val="002110DC"/>
    <w:rsid w:val="00212A87"/>
    <w:rsid w:val="0021338C"/>
    <w:rsid w:val="002133E7"/>
    <w:rsid w:val="002140AA"/>
    <w:rsid w:val="00214229"/>
    <w:rsid w:val="002142CC"/>
    <w:rsid w:val="00215453"/>
    <w:rsid w:val="00215D05"/>
    <w:rsid w:val="002160FA"/>
    <w:rsid w:val="00216116"/>
    <w:rsid w:val="0021686F"/>
    <w:rsid w:val="00216EBF"/>
    <w:rsid w:val="00217084"/>
    <w:rsid w:val="00217684"/>
    <w:rsid w:val="002204AC"/>
    <w:rsid w:val="0022061A"/>
    <w:rsid w:val="00220A56"/>
    <w:rsid w:val="00220EA6"/>
    <w:rsid w:val="00221D43"/>
    <w:rsid w:val="00222E3D"/>
    <w:rsid w:val="002232BF"/>
    <w:rsid w:val="002232CC"/>
    <w:rsid w:val="00223772"/>
    <w:rsid w:val="00223C0D"/>
    <w:rsid w:val="00223FEC"/>
    <w:rsid w:val="002241C3"/>
    <w:rsid w:val="0022423A"/>
    <w:rsid w:val="0022497D"/>
    <w:rsid w:val="002258EE"/>
    <w:rsid w:val="00225A53"/>
    <w:rsid w:val="00226C49"/>
    <w:rsid w:val="00226D18"/>
    <w:rsid w:val="0022718E"/>
    <w:rsid w:val="00230E7F"/>
    <w:rsid w:val="00230FD7"/>
    <w:rsid w:val="002310C3"/>
    <w:rsid w:val="00233E3A"/>
    <w:rsid w:val="00234EAE"/>
    <w:rsid w:val="002352F3"/>
    <w:rsid w:val="0023564B"/>
    <w:rsid w:val="0023593D"/>
    <w:rsid w:val="00235E86"/>
    <w:rsid w:val="00236627"/>
    <w:rsid w:val="00237072"/>
    <w:rsid w:val="00237EED"/>
    <w:rsid w:val="00237F3C"/>
    <w:rsid w:val="002406B8"/>
    <w:rsid w:val="00240704"/>
    <w:rsid w:val="00240B31"/>
    <w:rsid w:val="00240F36"/>
    <w:rsid w:val="00241165"/>
    <w:rsid w:val="002411F8"/>
    <w:rsid w:val="00241FC4"/>
    <w:rsid w:val="00242D1F"/>
    <w:rsid w:val="002431C4"/>
    <w:rsid w:val="002438FD"/>
    <w:rsid w:val="00243A32"/>
    <w:rsid w:val="00243B51"/>
    <w:rsid w:val="00244A2D"/>
    <w:rsid w:val="00244F24"/>
    <w:rsid w:val="00250239"/>
    <w:rsid w:val="00250AB2"/>
    <w:rsid w:val="00251629"/>
    <w:rsid w:val="002528EF"/>
    <w:rsid w:val="00252A4C"/>
    <w:rsid w:val="00253685"/>
    <w:rsid w:val="00253C63"/>
    <w:rsid w:val="00254485"/>
    <w:rsid w:val="00254AD7"/>
    <w:rsid w:val="00254C14"/>
    <w:rsid w:val="00254E31"/>
    <w:rsid w:val="00254FA7"/>
    <w:rsid w:val="0025601F"/>
    <w:rsid w:val="00256602"/>
    <w:rsid w:val="002573FD"/>
    <w:rsid w:val="00257D1E"/>
    <w:rsid w:val="00260100"/>
    <w:rsid w:val="0026058F"/>
    <w:rsid w:val="00260F4A"/>
    <w:rsid w:val="00261275"/>
    <w:rsid w:val="0026133E"/>
    <w:rsid w:val="002617FA"/>
    <w:rsid w:val="00263301"/>
    <w:rsid w:val="00263745"/>
    <w:rsid w:val="0026396B"/>
    <w:rsid w:val="0026466E"/>
    <w:rsid w:val="00264B86"/>
    <w:rsid w:val="00265037"/>
    <w:rsid w:val="002656E6"/>
    <w:rsid w:val="00265B18"/>
    <w:rsid w:val="00266DC7"/>
    <w:rsid w:val="00267148"/>
    <w:rsid w:val="00267265"/>
    <w:rsid w:val="00267403"/>
    <w:rsid w:val="00267571"/>
    <w:rsid w:val="0026793B"/>
    <w:rsid w:val="002704C4"/>
    <w:rsid w:val="00270675"/>
    <w:rsid w:val="002706E8"/>
    <w:rsid w:val="00270C23"/>
    <w:rsid w:val="002710BE"/>
    <w:rsid w:val="00271A2F"/>
    <w:rsid w:val="00271AA9"/>
    <w:rsid w:val="0027254C"/>
    <w:rsid w:val="0027257E"/>
    <w:rsid w:val="00272CF0"/>
    <w:rsid w:val="00273136"/>
    <w:rsid w:val="00273DD1"/>
    <w:rsid w:val="00275CCD"/>
    <w:rsid w:val="00275CF2"/>
    <w:rsid w:val="00275EEC"/>
    <w:rsid w:val="0027602C"/>
    <w:rsid w:val="002760B4"/>
    <w:rsid w:val="0027625B"/>
    <w:rsid w:val="00280AAA"/>
    <w:rsid w:val="00280C0D"/>
    <w:rsid w:val="00280F34"/>
    <w:rsid w:val="00281B0A"/>
    <w:rsid w:val="002820AD"/>
    <w:rsid w:val="002827A9"/>
    <w:rsid w:val="00283040"/>
    <w:rsid w:val="0028332C"/>
    <w:rsid w:val="00283BCC"/>
    <w:rsid w:val="00283EEC"/>
    <w:rsid w:val="00283F46"/>
    <w:rsid w:val="00284678"/>
    <w:rsid w:val="002849DE"/>
    <w:rsid w:val="002862D0"/>
    <w:rsid w:val="0028693C"/>
    <w:rsid w:val="00286EAE"/>
    <w:rsid w:val="002874EB"/>
    <w:rsid w:val="00287BD1"/>
    <w:rsid w:val="00290654"/>
    <w:rsid w:val="002908FC"/>
    <w:rsid w:val="00291618"/>
    <w:rsid w:val="002916A8"/>
    <w:rsid w:val="002916B7"/>
    <w:rsid w:val="00291BA8"/>
    <w:rsid w:val="00292290"/>
    <w:rsid w:val="002927C5"/>
    <w:rsid w:val="00292CAF"/>
    <w:rsid w:val="00293D93"/>
    <w:rsid w:val="002942D5"/>
    <w:rsid w:val="00294843"/>
    <w:rsid w:val="002951F3"/>
    <w:rsid w:val="00295BBD"/>
    <w:rsid w:val="00295DE5"/>
    <w:rsid w:val="00295EBD"/>
    <w:rsid w:val="002961C6"/>
    <w:rsid w:val="0029667B"/>
    <w:rsid w:val="0029677C"/>
    <w:rsid w:val="002A0343"/>
    <w:rsid w:val="002A0C54"/>
    <w:rsid w:val="002A17B9"/>
    <w:rsid w:val="002A2115"/>
    <w:rsid w:val="002A216F"/>
    <w:rsid w:val="002A3153"/>
    <w:rsid w:val="002A3217"/>
    <w:rsid w:val="002A4487"/>
    <w:rsid w:val="002A448E"/>
    <w:rsid w:val="002A44AA"/>
    <w:rsid w:val="002A44F6"/>
    <w:rsid w:val="002A6644"/>
    <w:rsid w:val="002A6EF2"/>
    <w:rsid w:val="002A7B1A"/>
    <w:rsid w:val="002B0002"/>
    <w:rsid w:val="002B14AA"/>
    <w:rsid w:val="002B1540"/>
    <w:rsid w:val="002B1550"/>
    <w:rsid w:val="002B23FD"/>
    <w:rsid w:val="002B315D"/>
    <w:rsid w:val="002B337A"/>
    <w:rsid w:val="002B45D7"/>
    <w:rsid w:val="002B4ABF"/>
    <w:rsid w:val="002B5A35"/>
    <w:rsid w:val="002B5CD0"/>
    <w:rsid w:val="002B663E"/>
    <w:rsid w:val="002B66D6"/>
    <w:rsid w:val="002B6A3F"/>
    <w:rsid w:val="002B7182"/>
    <w:rsid w:val="002B71F0"/>
    <w:rsid w:val="002C0331"/>
    <w:rsid w:val="002C1758"/>
    <w:rsid w:val="002C2155"/>
    <w:rsid w:val="002C2812"/>
    <w:rsid w:val="002C3E2F"/>
    <w:rsid w:val="002C4767"/>
    <w:rsid w:val="002C47D5"/>
    <w:rsid w:val="002C4B83"/>
    <w:rsid w:val="002C5227"/>
    <w:rsid w:val="002C53C4"/>
    <w:rsid w:val="002C55F9"/>
    <w:rsid w:val="002C57E4"/>
    <w:rsid w:val="002C63AB"/>
    <w:rsid w:val="002C6464"/>
    <w:rsid w:val="002C6737"/>
    <w:rsid w:val="002C6CC9"/>
    <w:rsid w:val="002C701E"/>
    <w:rsid w:val="002C7181"/>
    <w:rsid w:val="002C7B4E"/>
    <w:rsid w:val="002C7DE7"/>
    <w:rsid w:val="002D0A27"/>
    <w:rsid w:val="002D101A"/>
    <w:rsid w:val="002D114A"/>
    <w:rsid w:val="002D14E6"/>
    <w:rsid w:val="002D1EDF"/>
    <w:rsid w:val="002D2E16"/>
    <w:rsid w:val="002D2ECD"/>
    <w:rsid w:val="002D36C7"/>
    <w:rsid w:val="002D37AF"/>
    <w:rsid w:val="002D382C"/>
    <w:rsid w:val="002D3B93"/>
    <w:rsid w:val="002D3DC9"/>
    <w:rsid w:val="002D3EBF"/>
    <w:rsid w:val="002D430A"/>
    <w:rsid w:val="002D4354"/>
    <w:rsid w:val="002D48DD"/>
    <w:rsid w:val="002D4C64"/>
    <w:rsid w:val="002D562C"/>
    <w:rsid w:val="002D5C14"/>
    <w:rsid w:val="002D5D08"/>
    <w:rsid w:val="002D603C"/>
    <w:rsid w:val="002D6103"/>
    <w:rsid w:val="002D6DE6"/>
    <w:rsid w:val="002D6F1C"/>
    <w:rsid w:val="002D749E"/>
    <w:rsid w:val="002D7E9E"/>
    <w:rsid w:val="002E03A9"/>
    <w:rsid w:val="002E0933"/>
    <w:rsid w:val="002E1C3E"/>
    <w:rsid w:val="002E232E"/>
    <w:rsid w:val="002E2463"/>
    <w:rsid w:val="002E3092"/>
    <w:rsid w:val="002E3C63"/>
    <w:rsid w:val="002E412B"/>
    <w:rsid w:val="002E4BD2"/>
    <w:rsid w:val="002E4BF9"/>
    <w:rsid w:val="002E511E"/>
    <w:rsid w:val="002E59BF"/>
    <w:rsid w:val="002E706C"/>
    <w:rsid w:val="002E7A04"/>
    <w:rsid w:val="002E7A5B"/>
    <w:rsid w:val="002F072D"/>
    <w:rsid w:val="002F138E"/>
    <w:rsid w:val="002F1684"/>
    <w:rsid w:val="002F180F"/>
    <w:rsid w:val="002F18AF"/>
    <w:rsid w:val="002F2204"/>
    <w:rsid w:val="002F29A1"/>
    <w:rsid w:val="002F2A08"/>
    <w:rsid w:val="002F2DCE"/>
    <w:rsid w:val="002F3096"/>
    <w:rsid w:val="002F342A"/>
    <w:rsid w:val="002F38BE"/>
    <w:rsid w:val="002F3AAB"/>
    <w:rsid w:val="002F41E8"/>
    <w:rsid w:val="002F4A5C"/>
    <w:rsid w:val="002F4C0F"/>
    <w:rsid w:val="002F5268"/>
    <w:rsid w:val="002F55A1"/>
    <w:rsid w:val="002F627E"/>
    <w:rsid w:val="002F6815"/>
    <w:rsid w:val="002F6DF3"/>
    <w:rsid w:val="002F7124"/>
    <w:rsid w:val="002F76D3"/>
    <w:rsid w:val="002F7E68"/>
    <w:rsid w:val="002F7F78"/>
    <w:rsid w:val="003000CC"/>
    <w:rsid w:val="00301499"/>
    <w:rsid w:val="003016EA"/>
    <w:rsid w:val="00302229"/>
    <w:rsid w:val="003023D5"/>
    <w:rsid w:val="0030272F"/>
    <w:rsid w:val="003027B5"/>
    <w:rsid w:val="00302FBE"/>
    <w:rsid w:val="00304209"/>
    <w:rsid w:val="00304788"/>
    <w:rsid w:val="003047A1"/>
    <w:rsid w:val="00305DBF"/>
    <w:rsid w:val="00305E5A"/>
    <w:rsid w:val="003069ED"/>
    <w:rsid w:val="00306DF7"/>
    <w:rsid w:val="003073D6"/>
    <w:rsid w:val="0031003C"/>
    <w:rsid w:val="00310955"/>
    <w:rsid w:val="00310B25"/>
    <w:rsid w:val="00311731"/>
    <w:rsid w:val="00311BDD"/>
    <w:rsid w:val="00311DEF"/>
    <w:rsid w:val="0031247F"/>
    <w:rsid w:val="00312BE3"/>
    <w:rsid w:val="003143EE"/>
    <w:rsid w:val="00314B6D"/>
    <w:rsid w:val="003153B6"/>
    <w:rsid w:val="00315732"/>
    <w:rsid w:val="003165FA"/>
    <w:rsid w:val="00316F5F"/>
    <w:rsid w:val="003205D4"/>
    <w:rsid w:val="0032102F"/>
    <w:rsid w:val="0032127E"/>
    <w:rsid w:val="00321B15"/>
    <w:rsid w:val="00321F92"/>
    <w:rsid w:val="003220A0"/>
    <w:rsid w:val="00322690"/>
    <w:rsid w:val="0032301C"/>
    <w:rsid w:val="00323709"/>
    <w:rsid w:val="003237A8"/>
    <w:rsid w:val="003246D0"/>
    <w:rsid w:val="00324832"/>
    <w:rsid w:val="00324922"/>
    <w:rsid w:val="00324DE3"/>
    <w:rsid w:val="00325762"/>
    <w:rsid w:val="003265EE"/>
    <w:rsid w:val="00326857"/>
    <w:rsid w:val="003268DD"/>
    <w:rsid w:val="00326C83"/>
    <w:rsid w:val="0032753C"/>
    <w:rsid w:val="0033037B"/>
    <w:rsid w:val="003304E2"/>
    <w:rsid w:val="003306FB"/>
    <w:rsid w:val="00330CC9"/>
    <w:rsid w:val="00330DC8"/>
    <w:rsid w:val="0033134A"/>
    <w:rsid w:val="00331E3C"/>
    <w:rsid w:val="00332555"/>
    <w:rsid w:val="00332FE9"/>
    <w:rsid w:val="003331FC"/>
    <w:rsid w:val="003335F8"/>
    <w:rsid w:val="003346A6"/>
    <w:rsid w:val="00335341"/>
    <w:rsid w:val="00335578"/>
    <w:rsid w:val="003359FD"/>
    <w:rsid w:val="00335D0C"/>
    <w:rsid w:val="00335D79"/>
    <w:rsid w:val="003364E0"/>
    <w:rsid w:val="003367B8"/>
    <w:rsid w:val="00337307"/>
    <w:rsid w:val="003374E3"/>
    <w:rsid w:val="00337814"/>
    <w:rsid w:val="00337D3B"/>
    <w:rsid w:val="003406D0"/>
    <w:rsid w:val="00340957"/>
    <w:rsid w:val="00340E73"/>
    <w:rsid w:val="00342F80"/>
    <w:rsid w:val="003432E5"/>
    <w:rsid w:val="0034374E"/>
    <w:rsid w:val="0034430B"/>
    <w:rsid w:val="0034474D"/>
    <w:rsid w:val="0034496F"/>
    <w:rsid w:val="00344C47"/>
    <w:rsid w:val="00344F0C"/>
    <w:rsid w:val="00345076"/>
    <w:rsid w:val="003451D2"/>
    <w:rsid w:val="0034549D"/>
    <w:rsid w:val="00345655"/>
    <w:rsid w:val="003459F4"/>
    <w:rsid w:val="00345E26"/>
    <w:rsid w:val="003468D9"/>
    <w:rsid w:val="003473FB"/>
    <w:rsid w:val="0034790D"/>
    <w:rsid w:val="00347A98"/>
    <w:rsid w:val="00347B66"/>
    <w:rsid w:val="00347FE3"/>
    <w:rsid w:val="003506E0"/>
    <w:rsid w:val="00350887"/>
    <w:rsid w:val="003509D6"/>
    <w:rsid w:val="00350C1F"/>
    <w:rsid w:val="00351324"/>
    <w:rsid w:val="0035139D"/>
    <w:rsid w:val="003515C0"/>
    <w:rsid w:val="00351661"/>
    <w:rsid w:val="00351A16"/>
    <w:rsid w:val="003524C5"/>
    <w:rsid w:val="00352562"/>
    <w:rsid w:val="003529F0"/>
    <w:rsid w:val="00352B66"/>
    <w:rsid w:val="00352E17"/>
    <w:rsid w:val="00353127"/>
    <w:rsid w:val="00353A5F"/>
    <w:rsid w:val="00353D8B"/>
    <w:rsid w:val="00355183"/>
    <w:rsid w:val="00355E20"/>
    <w:rsid w:val="003568A9"/>
    <w:rsid w:val="00356B9B"/>
    <w:rsid w:val="003576D4"/>
    <w:rsid w:val="0036156F"/>
    <w:rsid w:val="00361BFF"/>
    <w:rsid w:val="0036325F"/>
    <w:rsid w:val="003642C3"/>
    <w:rsid w:val="0036479C"/>
    <w:rsid w:val="003647ED"/>
    <w:rsid w:val="00364E4E"/>
    <w:rsid w:val="00365AE4"/>
    <w:rsid w:val="00365CBE"/>
    <w:rsid w:val="00365DF3"/>
    <w:rsid w:val="003660DF"/>
    <w:rsid w:val="00366F7F"/>
    <w:rsid w:val="003675DC"/>
    <w:rsid w:val="0037161F"/>
    <w:rsid w:val="003729FD"/>
    <w:rsid w:val="00373552"/>
    <w:rsid w:val="00373702"/>
    <w:rsid w:val="003738AF"/>
    <w:rsid w:val="00373A25"/>
    <w:rsid w:val="00373AB0"/>
    <w:rsid w:val="00374E47"/>
    <w:rsid w:val="00376590"/>
    <w:rsid w:val="00376DCF"/>
    <w:rsid w:val="003774FB"/>
    <w:rsid w:val="003777DD"/>
    <w:rsid w:val="003779E9"/>
    <w:rsid w:val="00377A43"/>
    <w:rsid w:val="00380127"/>
    <w:rsid w:val="00380924"/>
    <w:rsid w:val="00381A7F"/>
    <w:rsid w:val="00381A8F"/>
    <w:rsid w:val="003821A1"/>
    <w:rsid w:val="00383449"/>
    <w:rsid w:val="00383CA6"/>
    <w:rsid w:val="00384015"/>
    <w:rsid w:val="0038459A"/>
    <w:rsid w:val="00384655"/>
    <w:rsid w:val="00384D09"/>
    <w:rsid w:val="0038557D"/>
    <w:rsid w:val="0038584E"/>
    <w:rsid w:val="0038619A"/>
    <w:rsid w:val="00386A0E"/>
    <w:rsid w:val="00386C9E"/>
    <w:rsid w:val="00387268"/>
    <w:rsid w:val="003872FB"/>
    <w:rsid w:val="003876CB"/>
    <w:rsid w:val="0038770C"/>
    <w:rsid w:val="003877C7"/>
    <w:rsid w:val="0039010F"/>
    <w:rsid w:val="0039024F"/>
    <w:rsid w:val="00390807"/>
    <w:rsid w:val="003908DB"/>
    <w:rsid w:val="00391343"/>
    <w:rsid w:val="003914F2"/>
    <w:rsid w:val="00391911"/>
    <w:rsid w:val="003927A2"/>
    <w:rsid w:val="00392B6D"/>
    <w:rsid w:val="00392F29"/>
    <w:rsid w:val="00393075"/>
    <w:rsid w:val="0039374F"/>
    <w:rsid w:val="00395080"/>
    <w:rsid w:val="0039562F"/>
    <w:rsid w:val="00395DA0"/>
    <w:rsid w:val="00396A5C"/>
    <w:rsid w:val="003971CD"/>
    <w:rsid w:val="00397AF0"/>
    <w:rsid w:val="00397E30"/>
    <w:rsid w:val="003A00A3"/>
    <w:rsid w:val="003A0259"/>
    <w:rsid w:val="003A0FA0"/>
    <w:rsid w:val="003A23BD"/>
    <w:rsid w:val="003A23C0"/>
    <w:rsid w:val="003A2A22"/>
    <w:rsid w:val="003A3FDC"/>
    <w:rsid w:val="003A496C"/>
    <w:rsid w:val="003A496D"/>
    <w:rsid w:val="003A678E"/>
    <w:rsid w:val="003A6DEB"/>
    <w:rsid w:val="003A75C9"/>
    <w:rsid w:val="003A7B56"/>
    <w:rsid w:val="003A7B5C"/>
    <w:rsid w:val="003B0AA1"/>
    <w:rsid w:val="003B1B91"/>
    <w:rsid w:val="003B27C7"/>
    <w:rsid w:val="003B2B28"/>
    <w:rsid w:val="003B2F56"/>
    <w:rsid w:val="003B3730"/>
    <w:rsid w:val="003B3E01"/>
    <w:rsid w:val="003B4A33"/>
    <w:rsid w:val="003B58DC"/>
    <w:rsid w:val="003B658F"/>
    <w:rsid w:val="003B68AD"/>
    <w:rsid w:val="003B6D48"/>
    <w:rsid w:val="003B6EC3"/>
    <w:rsid w:val="003B76F1"/>
    <w:rsid w:val="003B78BD"/>
    <w:rsid w:val="003B7BBC"/>
    <w:rsid w:val="003B7E90"/>
    <w:rsid w:val="003B7F9F"/>
    <w:rsid w:val="003C0252"/>
    <w:rsid w:val="003C0B32"/>
    <w:rsid w:val="003C11D6"/>
    <w:rsid w:val="003C1459"/>
    <w:rsid w:val="003C1516"/>
    <w:rsid w:val="003C1988"/>
    <w:rsid w:val="003C199A"/>
    <w:rsid w:val="003C1B45"/>
    <w:rsid w:val="003C1DA1"/>
    <w:rsid w:val="003C2098"/>
    <w:rsid w:val="003C231E"/>
    <w:rsid w:val="003C2329"/>
    <w:rsid w:val="003C2788"/>
    <w:rsid w:val="003C2B6F"/>
    <w:rsid w:val="003C3175"/>
    <w:rsid w:val="003C4EA9"/>
    <w:rsid w:val="003C4FC1"/>
    <w:rsid w:val="003C50BB"/>
    <w:rsid w:val="003C5A14"/>
    <w:rsid w:val="003C63DF"/>
    <w:rsid w:val="003C696A"/>
    <w:rsid w:val="003C6F07"/>
    <w:rsid w:val="003C71E6"/>
    <w:rsid w:val="003C79F9"/>
    <w:rsid w:val="003C7B53"/>
    <w:rsid w:val="003D1360"/>
    <w:rsid w:val="003D1A9D"/>
    <w:rsid w:val="003D1D48"/>
    <w:rsid w:val="003D219A"/>
    <w:rsid w:val="003D23E2"/>
    <w:rsid w:val="003D26C4"/>
    <w:rsid w:val="003D2CCB"/>
    <w:rsid w:val="003D34D3"/>
    <w:rsid w:val="003D4880"/>
    <w:rsid w:val="003D4A32"/>
    <w:rsid w:val="003D5520"/>
    <w:rsid w:val="003D63D4"/>
    <w:rsid w:val="003D7081"/>
    <w:rsid w:val="003D7AAC"/>
    <w:rsid w:val="003D7F89"/>
    <w:rsid w:val="003E093D"/>
    <w:rsid w:val="003E0D16"/>
    <w:rsid w:val="003E0D6F"/>
    <w:rsid w:val="003E0E8A"/>
    <w:rsid w:val="003E1AFE"/>
    <w:rsid w:val="003E1F50"/>
    <w:rsid w:val="003E208D"/>
    <w:rsid w:val="003E2528"/>
    <w:rsid w:val="003E2716"/>
    <w:rsid w:val="003E3359"/>
    <w:rsid w:val="003E4322"/>
    <w:rsid w:val="003E43BB"/>
    <w:rsid w:val="003E53C4"/>
    <w:rsid w:val="003E5C1B"/>
    <w:rsid w:val="003E64D5"/>
    <w:rsid w:val="003E6C09"/>
    <w:rsid w:val="003E6CA8"/>
    <w:rsid w:val="003E6CB8"/>
    <w:rsid w:val="003E709B"/>
    <w:rsid w:val="003E7794"/>
    <w:rsid w:val="003E7BA2"/>
    <w:rsid w:val="003F048A"/>
    <w:rsid w:val="003F0527"/>
    <w:rsid w:val="003F05EF"/>
    <w:rsid w:val="003F13A7"/>
    <w:rsid w:val="003F3EE2"/>
    <w:rsid w:val="003F4FF5"/>
    <w:rsid w:val="003F5F75"/>
    <w:rsid w:val="003F62C9"/>
    <w:rsid w:val="003F63E4"/>
    <w:rsid w:val="003F6DAC"/>
    <w:rsid w:val="003F7772"/>
    <w:rsid w:val="003F782E"/>
    <w:rsid w:val="0040128C"/>
    <w:rsid w:val="00402034"/>
    <w:rsid w:val="00402609"/>
    <w:rsid w:val="004026D4"/>
    <w:rsid w:val="004029F7"/>
    <w:rsid w:val="004034B0"/>
    <w:rsid w:val="00403742"/>
    <w:rsid w:val="00403CFE"/>
    <w:rsid w:val="00405BE7"/>
    <w:rsid w:val="00405EFC"/>
    <w:rsid w:val="00407400"/>
    <w:rsid w:val="0041004F"/>
    <w:rsid w:val="00410B3E"/>
    <w:rsid w:val="00411D10"/>
    <w:rsid w:val="00412390"/>
    <w:rsid w:val="00412809"/>
    <w:rsid w:val="00412C7D"/>
    <w:rsid w:val="00412E31"/>
    <w:rsid w:val="004135A1"/>
    <w:rsid w:val="00413796"/>
    <w:rsid w:val="00413D39"/>
    <w:rsid w:val="00414815"/>
    <w:rsid w:val="00414A6B"/>
    <w:rsid w:val="00415085"/>
    <w:rsid w:val="0041549A"/>
    <w:rsid w:val="0041588C"/>
    <w:rsid w:val="00415898"/>
    <w:rsid w:val="004158A5"/>
    <w:rsid w:val="0041626D"/>
    <w:rsid w:val="00416324"/>
    <w:rsid w:val="00416919"/>
    <w:rsid w:val="00416BD4"/>
    <w:rsid w:val="00417B55"/>
    <w:rsid w:val="0042258A"/>
    <w:rsid w:val="0042270B"/>
    <w:rsid w:val="00422D9B"/>
    <w:rsid w:val="00423047"/>
    <w:rsid w:val="00423CCE"/>
    <w:rsid w:val="00425A74"/>
    <w:rsid w:val="0042653B"/>
    <w:rsid w:val="004266A9"/>
    <w:rsid w:val="00426B50"/>
    <w:rsid w:val="00427861"/>
    <w:rsid w:val="00427DA1"/>
    <w:rsid w:val="00430B59"/>
    <w:rsid w:val="004315C1"/>
    <w:rsid w:val="00431A7A"/>
    <w:rsid w:val="00431C3E"/>
    <w:rsid w:val="00432447"/>
    <w:rsid w:val="00432AB6"/>
    <w:rsid w:val="00432BC7"/>
    <w:rsid w:val="0043378C"/>
    <w:rsid w:val="00433C7D"/>
    <w:rsid w:val="00433FF2"/>
    <w:rsid w:val="00434EC5"/>
    <w:rsid w:val="004353F1"/>
    <w:rsid w:val="00435655"/>
    <w:rsid w:val="004357B9"/>
    <w:rsid w:val="00436FB7"/>
    <w:rsid w:val="00437861"/>
    <w:rsid w:val="00437E1E"/>
    <w:rsid w:val="00437E64"/>
    <w:rsid w:val="004416F4"/>
    <w:rsid w:val="004417A9"/>
    <w:rsid w:val="004419A4"/>
    <w:rsid w:val="00441CFE"/>
    <w:rsid w:val="004427A9"/>
    <w:rsid w:val="00442F97"/>
    <w:rsid w:val="0044303B"/>
    <w:rsid w:val="00443EE0"/>
    <w:rsid w:val="004454C0"/>
    <w:rsid w:val="0044570D"/>
    <w:rsid w:val="00446E06"/>
    <w:rsid w:val="00447638"/>
    <w:rsid w:val="004479E3"/>
    <w:rsid w:val="004501C1"/>
    <w:rsid w:val="00451E58"/>
    <w:rsid w:val="004523AE"/>
    <w:rsid w:val="004523E7"/>
    <w:rsid w:val="0045462A"/>
    <w:rsid w:val="00454945"/>
    <w:rsid w:val="00455007"/>
    <w:rsid w:val="004551EB"/>
    <w:rsid w:val="004556C6"/>
    <w:rsid w:val="00455977"/>
    <w:rsid w:val="00456315"/>
    <w:rsid w:val="00456659"/>
    <w:rsid w:val="00456776"/>
    <w:rsid w:val="00456BDF"/>
    <w:rsid w:val="004575FF"/>
    <w:rsid w:val="00457D61"/>
    <w:rsid w:val="00457DC2"/>
    <w:rsid w:val="00460430"/>
    <w:rsid w:val="00460460"/>
    <w:rsid w:val="00460C02"/>
    <w:rsid w:val="00460F86"/>
    <w:rsid w:val="0046160C"/>
    <w:rsid w:val="00461FBC"/>
    <w:rsid w:val="00463165"/>
    <w:rsid w:val="00463B49"/>
    <w:rsid w:val="00463B7B"/>
    <w:rsid w:val="00463D77"/>
    <w:rsid w:val="00463E43"/>
    <w:rsid w:val="0046530D"/>
    <w:rsid w:val="00465B49"/>
    <w:rsid w:val="004663B4"/>
    <w:rsid w:val="00466545"/>
    <w:rsid w:val="0046673B"/>
    <w:rsid w:val="00466F90"/>
    <w:rsid w:val="004670B1"/>
    <w:rsid w:val="00467279"/>
    <w:rsid w:val="00467F79"/>
    <w:rsid w:val="00467F80"/>
    <w:rsid w:val="00470727"/>
    <w:rsid w:val="00471DD1"/>
    <w:rsid w:val="00472455"/>
    <w:rsid w:val="00473850"/>
    <w:rsid w:val="00474149"/>
    <w:rsid w:val="00474970"/>
    <w:rsid w:val="00475F0F"/>
    <w:rsid w:val="0047659D"/>
    <w:rsid w:val="0047667E"/>
    <w:rsid w:val="00476AE1"/>
    <w:rsid w:val="00476C9A"/>
    <w:rsid w:val="00476CFA"/>
    <w:rsid w:val="00476DD5"/>
    <w:rsid w:val="00480414"/>
    <w:rsid w:val="00480C08"/>
    <w:rsid w:val="004812E2"/>
    <w:rsid w:val="00481742"/>
    <w:rsid w:val="00481C54"/>
    <w:rsid w:val="0048206B"/>
    <w:rsid w:val="00482332"/>
    <w:rsid w:val="00482988"/>
    <w:rsid w:val="00483A0F"/>
    <w:rsid w:val="00483A4B"/>
    <w:rsid w:val="00483C4C"/>
    <w:rsid w:val="00483F3D"/>
    <w:rsid w:val="004842B8"/>
    <w:rsid w:val="00485239"/>
    <w:rsid w:val="004853DE"/>
    <w:rsid w:val="004861C2"/>
    <w:rsid w:val="0048650A"/>
    <w:rsid w:val="004865E5"/>
    <w:rsid w:val="00487837"/>
    <w:rsid w:val="00487A29"/>
    <w:rsid w:val="00487B71"/>
    <w:rsid w:val="00491032"/>
    <w:rsid w:val="00491156"/>
    <w:rsid w:val="0049119F"/>
    <w:rsid w:val="0049269E"/>
    <w:rsid w:val="00492CEF"/>
    <w:rsid w:val="00492EC7"/>
    <w:rsid w:val="00493730"/>
    <w:rsid w:val="00495525"/>
    <w:rsid w:val="0049631B"/>
    <w:rsid w:val="0049655E"/>
    <w:rsid w:val="00497717"/>
    <w:rsid w:val="004979C6"/>
    <w:rsid w:val="004A0195"/>
    <w:rsid w:val="004A04D1"/>
    <w:rsid w:val="004A12A4"/>
    <w:rsid w:val="004A149F"/>
    <w:rsid w:val="004A309D"/>
    <w:rsid w:val="004A33ED"/>
    <w:rsid w:val="004A3664"/>
    <w:rsid w:val="004A43A6"/>
    <w:rsid w:val="004A49D8"/>
    <w:rsid w:val="004A5108"/>
    <w:rsid w:val="004A5FB0"/>
    <w:rsid w:val="004A62F5"/>
    <w:rsid w:val="004A6A89"/>
    <w:rsid w:val="004A7044"/>
    <w:rsid w:val="004A7075"/>
    <w:rsid w:val="004A739E"/>
    <w:rsid w:val="004A79CE"/>
    <w:rsid w:val="004A7A95"/>
    <w:rsid w:val="004A7B7E"/>
    <w:rsid w:val="004A7BDF"/>
    <w:rsid w:val="004B25A1"/>
    <w:rsid w:val="004B2F2B"/>
    <w:rsid w:val="004B345F"/>
    <w:rsid w:val="004B4B5C"/>
    <w:rsid w:val="004B4C8E"/>
    <w:rsid w:val="004B4E94"/>
    <w:rsid w:val="004B50A8"/>
    <w:rsid w:val="004B5226"/>
    <w:rsid w:val="004B55B8"/>
    <w:rsid w:val="004B57AF"/>
    <w:rsid w:val="004B5905"/>
    <w:rsid w:val="004B5BAB"/>
    <w:rsid w:val="004B6583"/>
    <w:rsid w:val="004B6C53"/>
    <w:rsid w:val="004B72CF"/>
    <w:rsid w:val="004B754C"/>
    <w:rsid w:val="004B7C54"/>
    <w:rsid w:val="004C0034"/>
    <w:rsid w:val="004C02F2"/>
    <w:rsid w:val="004C1AAB"/>
    <w:rsid w:val="004C1B13"/>
    <w:rsid w:val="004C22AA"/>
    <w:rsid w:val="004C3037"/>
    <w:rsid w:val="004C5054"/>
    <w:rsid w:val="004C60CA"/>
    <w:rsid w:val="004C62DF"/>
    <w:rsid w:val="004C68C2"/>
    <w:rsid w:val="004C6BF5"/>
    <w:rsid w:val="004C71BA"/>
    <w:rsid w:val="004C7579"/>
    <w:rsid w:val="004C7CD8"/>
    <w:rsid w:val="004D041D"/>
    <w:rsid w:val="004D0A46"/>
    <w:rsid w:val="004D0DAF"/>
    <w:rsid w:val="004D2384"/>
    <w:rsid w:val="004D23FA"/>
    <w:rsid w:val="004D250C"/>
    <w:rsid w:val="004D31DF"/>
    <w:rsid w:val="004D3727"/>
    <w:rsid w:val="004D3B37"/>
    <w:rsid w:val="004D3F68"/>
    <w:rsid w:val="004D42DE"/>
    <w:rsid w:val="004D5321"/>
    <w:rsid w:val="004D5798"/>
    <w:rsid w:val="004D5D2B"/>
    <w:rsid w:val="004D60E7"/>
    <w:rsid w:val="004D6812"/>
    <w:rsid w:val="004D6CDE"/>
    <w:rsid w:val="004D714E"/>
    <w:rsid w:val="004D7BA6"/>
    <w:rsid w:val="004E060A"/>
    <w:rsid w:val="004E0BAC"/>
    <w:rsid w:val="004E10C1"/>
    <w:rsid w:val="004E13AB"/>
    <w:rsid w:val="004E14F0"/>
    <w:rsid w:val="004E18C5"/>
    <w:rsid w:val="004E1F72"/>
    <w:rsid w:val="004E2242"/>
    <w:rsid w:val="004E2453"/>
    <w:rsid w:val="004E2722"/>
    <w:rsid w:val="004E2E91"/>
    <w:rsid w:val="004E491E"/>
    <w:rsid w:val="004E4982"/>
    <w:rsid w:val="004E4C32"/>
    <w:rsid w:val="004E4FC8"/>
    <w:rsid w:val="004E7524"/>
    <w:rsid w:val="004E7CEB"/>
    <w:rsid w:val="004F030E"/>
    <w:rsid w:val="004F0B2A"/>
    <w:rsid w:val="004F0D35"/>
    <w:rsid w:val="004F112B"/>
    <w:rsid w:val="004F1645"/>
    <w:rsid w:val="004F1A44"/>
    <w:rsid w:val="004F1A67"/>
    <w:rsid w:val="004F2B8B"/>
    <w:rsid w:val="004F2E76"/>
    <w:rsid w:val="004F2FFE"/>
    <w:rsid w:val="004F36E3"/>
    <w:rsid w:val="004F37E4"/>
    <w:rsid w:val="004F3869"/>
    <w:rsid w:val="004F38CC"/>
    <w:rsid w:val="004F4742"/>
    <w:rsid w:val="004F49BC"/>
    <w:rsid w:val="004F4C0D"/>
    <w:rsid w:val="004F500A"/>
    <w:rsid w:val="004F51DB"/>
    <w:rsid w:val="004F56BA"/>
    <w:rsid w:val="004F5CF9"/>
    <w:rsid w:val="004F6079"/>
    <w:rsid w:val="004F60AB"/>
    <w:rsid w:val="004F662F"/>
    <w:rsid w:val="004F6709"/>
    <w:rsid w:val="004F6B33"/>
    <w:rsid w:val="004F6DCD"/>
    <w:rsid w:val="004F71D4"/>
    <w:rsid w:val="004F7AA1"/>
    <w:rsid w:val="00500103"/>
    <w:rsid w:val="005005BD"/>
    <w:rsid w:val="00500BB2"/>
    <w:rsid w:val="00500C40"/>
    <w:rsid w:val="005013DC"/>
    <w:rsid w:val="00502216"/>
    <w:rsid w:val="0050230A"/>
    <w:rsid w:val="0050232B"/>
    <w:rsid w:val="00502C00"/>
    <w:rsid w:val="00502EAE"/>
    <w:rsid w:val="005034EE"/>
    <w:rsid w:val="0050367A"/>
    <w:rsid w:val="00504E90"/>
    <w:rsid w:val="00504FAE"/>
    <w:rsid w:val="00505669"/>
    <w:rsid w:val="00506A95"/>
    <w:rsid w:val="00506CD2"/>
    <w:rsid w:val="00507339"/>
    <w:rsid w:val="00507C19"/>
    <w:rsid w:val="005108D6"/>
    <w:rsid w:val="00510F09"/>
    <w:rsid w:val="00511042"/>
    <w:rsid w:val="00512EED"/>
    <w:rsid w:val="00514009"/>
    <w:rsid w:val="0051402F"/>
    <w:rsid w:val="005144C8"/>
    <w:rsid w:val="00514546"/>
    <w:rsid w:val="00514841"/>
    <w:rsid w:val="005149F8"/>
    <w:rsid w:val="005154A1"/>
    <w:rsid w:val="00515614"/>
    <w:rsid w:val="00515B66"/>
    <w:rsid w:val="00515F1B"/>
    <w:rsid w:val="005174EC"/>
    <w:rsid w:val="00517B0B"/>
    <w:rsid w:val="0052002C"/>
    <w:rsid w:val="00520EEE"/>
    <w:rsid w:val="00520FB4"/>
    <w:rsid w:val="0052103D"/>
    <w:rsid w:val="00521504"/>
    <w:rsid w:val="00521E0F"/>
    <w:rsid w:val="00521F04"/>
    <w:rsid w:val="0052288D"/>
    <w:rsid w:val="00524567"/>
    <w:rsid w:val="00524A20"/>
    <w:rsid w:val="00525275"/>
    <w:rsid w:val="005254CC"/>
    <w:rsid w:val="00525939"/>
    <w:rsid w:val="00525B77"/>
    <w:rsid w:val="00525C76"/>
    <w:rsid w:val="005269FB"/>
    <w:rsid w:val="00526DDB"/>
    <w:rsid w:val="00527004"/>
    <w:rsid w:val="005278F7"/>
    <w:rsid w:val="00527E02"/>
    <w:rsid w:val="005300B1"/>
    <w:rsid w:val="0053021E"/>
    <w:rsid w:val="0053029F"/>
    <w:rsid w:val="00530478"/>
    <w:rsid w:val="0053081F"/>
    <w:rsid w:val="0053090C"/>
    <w:rsid w:val="0053110C"/>
    <w:rsid w:val="00531967"/>
    <w:rsid w:val="00531D3A"/>
    <w:rsid w:val="00531DDF"/>
    <w:rsid w:val="00532812"/>
    <w:rsid w:val="00532C5D"/>
    <w:rsid w:val="005348B2"/>
    <w:rsid w:val="005355F0"/>
    <w:rsid w:val="00535BCF"/>
    <w:rsid w:val="00536014"/>
    <w:rsid w:val="00536404"/>
    <w:rsid w:val="005374F1"/>
    <w:rsid w:val="005403D4"/>
    <w:rsid w:val="0054059E"/>
    <w:rsid w:val="00540942"/>
    <w:rsid w:val="00540B84"/>
    <w:rsid w:val="00540E80"/>
    <w:rsid w:val="0054101D"/>
    <w:rsid w:val="0054128F"/>
    <w:rsid w:val="0054146A"/>
    <w:rsid w:val="0054216C"/>
    <w:rsid w:val="00542F0C"/>
    <w:rsid w:val="00543716"/>
    <w:rsid w:val="00543D40"/>
    <w:rsid w:val="00544834"/>
    <w:rsid w:val="0054497E"/>
    <w:rsid w:val="005453F5"/>
    <w:rsid w:val="0054585E"/>
    <w:rsid w:val="00545A59"/>
    <w:rsid w:val="00546B04"/>
    <w:rsid w:val="0055061B"/>
    <w:rsid w:val="005508CC"/>
    <w:rsid w:val="00550C4F"/>
    <w:rsid w:val="00551255"/>
    <w:rsid w:val="0055156E"/>
    <w:rsid w:val="00551692"/>
    <w:rsid w:val="00551E2E"/>
    <w:rsid w:val="0055267E"/>
    <w:rsid w:val="00553192"/>
    <w:rsid w:val="0055385C"/>
    <w:rsid w:val="005539EA"/>
    <w:rsid w:val="00553A12"/>
    <w:rsid w:val="00553B6D"/>
    <w:rsid w:val="00554340"/>
    <w:rsid w:val="00554B06"/>
    <w:rsid w:val="00555BFD"/>
    <w:rsid w:val="00556673"/>
    <w:rsid w:val="005566FB"/>
    <w:rsid w:val="00556781"/>
    <w:rsid w:val="005569E7"/>
    <w:rsid w:val="00556A03"/>
    <w:rsid w:val="00556A25"/>
    <w:rsid w:val="005579EE"/>
    <w:rsid w:val="00557BD6"/>
    <w:rsid w:val="00557EFA"/>
    <w:rsid w:val="00557FD0"/>
    <w:rsid w:val="00560392"/>
    <w:rsid w:val="005612E0"/>
    <w:rsid w:val="005614CA"/>
    <w:rsid w:val="00561744"/>
    <w:rsid w:val="00561A01"/>
    <w:rsid w:val="00561CF1"/>
    <w:rsid w:val="0056304C"/>
    <w:rsid w:val="00563515"/>
    <w:rsid w:val="005636EA"/>
    <w:rsid w:val="00563B5C"/>
    <w:rsid w:val="00564D74"/>
    <w:rsid w:val="00565860"/>
    <w:rsid w:val="00566433"/>
    <w:rsid w:val="005670C1"/>
    <w:rsid w:val="005700D3"/>
    <w:rsid w:val="00570271"/>
    <w:rsid w:val="00570DC5"/>
    <w:rsid w:val="00570FAE"/>
    <w:rsid w:val="005713C9"/>
    <w:rsid w:val="00572BF3"/>
    <w:rsid w:val="00572D6D"/>
    <w:rsid w:val="005730B0"/>
    <w:rsid w:val="00573D94"/>
    <w:rsid w:val="00573EB5"/>
    <w:rsid w:val="005747AB"/>
    <w:rsid w:val="0057484E"/>
    <w:rsid w:val="00574ED4"/>
    <w:rsid w:val="00575CEC"/>
    <w:rsid w:val="005775C4"/>
    <w:rsid w:val="00577A58"/>
    <w:rsid w:val="00577FD1"/>
    <w:rsid w:val="0058038E"/>
    <w:rsid w:val="00580426"/>
    <w:rsid w:val="00581526"/>
    <w:rsid w:val="00581AC1"/>
    <w:rsid w:val="00581FC3"/>
    <w:rsid w:val="00582705"/>
    <w:rsid w:val="005828B1"/>
    <w:rsid w:val="005836AE"/>
    <w:rsid w:val="0058439F"/>
    <w:rsid w:val="005845ED"/>
    <w:rsid w:val="00584993"/>
    <w:rsid w:val="0058518D"/>
    <w:rsid w:val="005858B1"/>
    <w:rsid w:val="00586C9D"/>
    <w:rsid w:val="005874DE"/>
    <w:rsid w:val="00587FB4"/>
    <w:rsid w:val="00590C8F"/>
    <w:rsid w:val="00591110"/>
    <w:rsid w:val="00591145"/>
    <w:rsid w:val="005912D6"/>
    <w:rsid w:val="005922FC"/>
    <w:rsid w:val="005923A4"/>
    <w:rsid w:val="00593563"/>
    <w:rsid w:val="005936C2"/>
    <w:rsid w:val="00593A41"/>
    <w:rsid w:val="00593BBE"/>
    <w:rsid w:val="00593BE4"/>
    <w:rsid w:val="00594583"/>
    <w:rsid w:val="0059512D"/>
    <w:rsid w:val="00595C44"/>
    <w:rsid w:val="00595F5C"/>
    <w:rsid w:val="00596ABF"/>
    <w:rsid w:val="005973C5"/>
    <w:rsid w:val="005978B6"/>
    <w:rsid w:val="00597FB6"/>
    <w:rsid w:val="005A1DFC"/>
    <w:rsid w:val="005A20D4"/>
    <w:rsid w:val="005A2567"/>
    <w:rsid w:val="005A2F77"/>
    <w:rsid w:val="005A32D9"/>
    <w:rsid w:val="005A3513"/>
    <w:rsid w:val="005A377B"/>
    <w:rsid w:val="005A486B"/>
    <w:rsid w:val="005A4A0F"/>
    <w:rsid w:val="005A5006"/>
    <w:rsid w:val="005A515F"/>
    <w:rsid w:val="005A5A34"/>
    <w:rsid w:val="005A7EFA"/>
    <w:rsid w:val="005B022D"/>
    <w:rsid w:val="005B052D"/>
    <w:rsid w:val="005B07C2"/>
    <w:rsid w:val="005B1E9E"/>
    <w:rsid w:val="005B210D"/>
    <w:rsid w:val="005B2355"/>
    <w:rsid w:val="005B2B4A"/>
    <w:rsid w:val="005B2F7D"/>
    <w:rsid w:val="005B2FBB"/>
    <w:rsid w:val="005B3175"/>
    <w:rsid w:val="005B3D72"/>
    <w:rsid w:val="005B3F89"/>
    <w:rsid w:val="005B4312"/>
    <w:rsid w:val="005B533D"/>
    <w:rsid w:val="005B5B7D"/>
    <w:rsid w:val="005B6ED0"/>
    <w:rsid w:val="005B7482"/>
    <w:rsid w:val="005B7574"/>
    <w:rsid w:val="005C0724"/>
    <w:rsid w:val="005C07C6"/>
    <w:rsid w:val="005C0BE5"/>
    <w:rsid w:val="005C0E95"/>
    <w:rsid w:val="005C0ECD"/>
    <w:rsid w:val="005C0EE0"/>
    <w:rsid w:val="005C1089"/>
    <w:rsid w:val="005C1577"/>
    <w:rsid w:val="005C186C"/>
    <w:rsid w:val="005C32D9"/>
    <w:rsid w:val="005C38AC"/>
    <w:rsid w:val="005C3CBA"/>
    <w:rsid w:val="005C3DFA"/>
    <w:rsid w:val="005C48B6"/>
    <w:rsid w:val="005C582E"/>
    <w:rsid w:val="005C6007"/>
    <w:rsid w:val="005C68B2"/>
    <w:rsid w:val="005C6F2B"/>
    <w:rsid w:val="005D1105"/>
    <w:rsid w:val="005D1211"/>
    <w:rsid w:val="005D1A8A"/>
    <w:rsid w:val="005D1AEE"/>
    <w:rsid w:val="005D23D0"/>
    <w:rsid w:val="005D2549"/>
    <w:rsid w:val="005D3B9A"/>
    <w:rsid w:val="005D4149"/>
    <w:rsid w:val="005D41C2"/>
    <w:rsid w:val="005D4FD0"/>
    <w:rsid w:val="005D506E"/>
    <w:rsid w:val="005D57D9"/>
    <w:rsid w:val="005D5FF5"/>
    <w:rsid w:val="005D69AA"/>
    <w:rsid w:val="005D6EFD"/>
    <w:rsid w:val="005D74D5"/>
    <w:rsid w:val="005D77C8"/>
    <w:rsid w:val="005D7862"/>
    <w:rsid w:val="005E019B"/>
    <w:rsid w:val="005E031C"/>
    <w:rsid w:val="005E08CE"/>
    <w:rsid w:val="005E0ACD"/>
    <w:rsid w:val="005E188D"/>
    <w:rsid w:val="005E1B76"/>
    <w:rsid w:val="005E2764"/>
    <w:rsid w:val="005E28EB"/>
    <w:rsid w:val="005E2CA2"/>
    <w:rsid w:val="005E41A4"/>
    <w:rsid w:val="005E4621"/>
    <w:rsid w:val="005E4685"/>
    <w:rsid w:val="005E4FFF"/>
    <w:rsid w:val="005E54BD"/>
    <w:rsid w:val="005E57A3"/>
    <w:rsid w:val="005E623E"/>
    <w:rsid w:val="005E683A"/>
    <w:rsid w:val="005E7A0C"/>
    <w:rsid w:val="005F08BA"/>
    <w:rsid w:val="005F0EBE"/>
    <w:rsid w:val="005F22B2"/>
    <w:rsid w:val="005F291A"/>
    <w:rsid w:val="005F3349"/>
    <w:rsid w:val="005F3F5D"/>
    <w:rsid w:val="005F4F20"/>
    <w:rsid w:val="005F50E4"/>
    <w:rsid w:val="005F5969"/>
    <w:rsid w:val="005F60DF"/>
    <w:rsid w:val="005F6407"/>
    <w:rsid w:val="005F7DF1"/>
    <w:rsid w:val="00600012"/>
    <w:rsid w:val="00600E6C"/>
    <w:rsid w:val="006013FC"/>
    <w:rsid w:val="00601B85"/>
    <w:rsid w:val="00601E49"/>
    <w:rsid w:val="006026BE"/>
    <w:rsid w:val="00603161"/>
    <w:rsid w:val="006031E0"/>
    <w:rsid w:val="0060441C"/>
    <w:rsid w:val="00604DB3"/>
    <w:rsid w:val="0060530C"/>
    <w:rsid w:val="00605796"/>
    <w:rsid w:val="006057B4"/>
    <w:rsid w:val="00605853"/>
    <w:rsid w:val="00605C83"/>
    <w:rsid w:val="00605CB0"/>
    <w:rsid w:val="006063C6"/>
    <w:rsid w:val="0060670F"/>
    <w:rsid w:val="00606CFF"/>
    <w:rsid w:val="006072C2"/>
    <w:rsid w:val="006100AD"/>
    <w:rsid w:val="0061047D"/>
    <w:rsid w:val="00611080"/>
    <w:rsid w:val="0061173E"/>
    <w:rsid w:val="00611947"/>
    <w:rsid w:val="00611CC9"/>
    <w:rsid w:val="00612489"/>
    <w:rsid w:val="00612A90"/>
    <w:rsid w:val="00613477"/>
    <w:rsid w:val="00614007"/>
    <w:rsid w:val="00614E25"/>
    <w:rsid w:val="00614ECD"/>
    <w:rsid w:val="00614FA5"/>
    <w:rsid w:val="0061550B"/>
    <w:rsid w:val="00615F23"/>
    <w:rsid w:val="0061646E"/>
    <w:rsid w:val="00616A36"/>
    <w:rsid w:val="00616CEA"/>
    <w:rsid w:val="00617692"/>
    <w:rsid w:val="00617705"/>
    <w:rsid w:val="00617B93"/>
    <w:rsid w:val="00617EF4"/>
    <w:rsid w:val="00620A58"/>
    <w:rsid w:val="00621D89"/>
    <w:rsid w:val="0062210F"/>
    <w:rsid w:val="0062217D"/>
    <w:rsid w:val="0062238D"/>
    <w:rsid w:val="006223E8"/>
    <w:rsid w:val="00623502"/>
    <w:rsid w:val="00623D3A"/>
    <w:rsid w:val="00624C06"/>
    <w:rsid w:val="00624D75"/>
    <w:rsid w:val="00625181"/>
    <w:rsid w:val="00625667"/>
    <w:rsid w:val="006259E9"/>
    <w:rsid w:val="0062671B"/>
    <w:rsid w:val="00626A1E"/>
    <w:rsid w:val="00626ADA"/>
    <w:rsid w:val="00626C23"/>
    <w:rsid w:val="00627466"/>
    <w:rsid w:val="006300E0"/>
    <w:rsid w:val="00630198"/>
    <w:rsid w:val="00630AB6"/>
    <w:rsid w:val="00630BA8"/>
    <w:rsid w:val="006317A1"/>
    <w:rsid w:val="00631D3F"/>
    <w:rsid w:val="00631DD2"/>
    <w:rsid w:val="006320EA"/>
    <w:rsid w:val="006326A9"/>
    <w:rsid w:val="006326CD"/>
    <w:rsid w:val="00632B86"/>
    <w:rsid w:val="00632EA0"/>
    <w:rsid w:val="006330AD"/>
    <w:rsid w:val="00633109"/>
    <w:rsid w:val="0063359A"/>
    <w:rsid w:val="0063390E"/>
    <w:rsid w:val="006339E3"/>
    <w:rsid w:val="006346C1"/>
    <w:rsid w:val="00634B2E"/>
    <w:rsid w:val="00634E47"/>
    <w:rsid w:val="006354CD"/>
    <w:rsid w:val="00635AA5"/>
    <w:rsid w:val="00635F9C"/>
    <w:rsid w:val="006361A6"/>
    <w:rsid w:val="00636952"/>
    <w:rsid w:val="00637811"/>
    <w:rsid w:val="006379DF"/>
    <w:rsid w:val="00637E93"/>
    <w:rsid w:val="00637FF7"/>
    <w:rsid w:val="0064063F"/>
    <w:rsid w:val="0064111C"/>
    <w:rsid w:val="00642252"/>
    <w:rsid w:val="00643C45"/>
    <w:rsid w:val="00645DB9"/>
    <w:rsid w:val="006461EE"/>
    <w:rsid w:val="00646A43"/>
    <w:rsid w:val="00647A18"/>
    <w:rsid w:val="0065014A"/>
    <w:rsid w:val="00650200"/>
    <w:rsid w:val="006510A0"/>
    <w:rsid w:val="00651226"/>
    <w:rsid w:val="00651B81"/>
    <w:rsid w:val="00652837"/>
    <w:rsid w:val="0065431D"/>
    <w:rsid w:val="00654548"/>
    <w:rsid w:val="0065496B"/>
    <w:rsid w:val="00654A0B"/>
    <w:rsid w:val="00654BDB"/>
    <w:rsid w:val="006558B6"/>
    <w:rsid w:val="00655B0B"/>
    <w:rsid w:val="00655F5F"/>
    <w:rsid w:val="00655FC2"/>
    <w:rsid w:val="00656F8E"/>
    <w:rsid w:val="00657252"/>
    <w:rsid w:val="006602EA"/>
    <w:rsid w:val="006605CA"/>
    <w:rsid w:val="00660691"/>
    <w:rsid w:val="00660886"/>
    <w:rsid w:val="0066181D"/>
    <w:rsid w:val="00661877"/>
    <w:rsid w:val="00661C90"/>
    <w:rsid w:val="006621B7"/>
    <w:rsid w:val="00662989"/>
    <w:rsid w:val="006629F9"/>
    <w:rsid w:val="006633E8"/>
    <w:rsid w:val="006637FE"/>
    <w:rsid w:val="0066505F"/>
    <w:rsid w:val="00665248"/>
    <w:rsid w:val="006655AC"/>
    <w:rsid w:val="0066724F"/>
    <w:rsid w:val="00667387"/>
    <w:rsid w:val="006675F9"/>
    <w:rsid w:val="00670125"/>
    <w:rsid w:val="00670EBA"/>
    <w:rsid w:val="00670F38"/>
    <w:rsid w:val="00671169"/>
    <w:rsid w:val="0067154A"/>
    <w:rsid w:val="00671BD7"/>
    <w:rsid w:val="00672B88"/>
    <w:rsid w:val="00672CD5"/>
    <w:rsid w:val="00672F7B"/>
    <w:rsid w:val="0067593C"/>
    <w:rsid w:val="00675D05"/>
    <w:rsid w:val="00675E85"/>
    <w:rsid w:val="00676404"/>
    <w:rsid w:val="0067684C"/>
    <w:rsid w:val="00676AC5"/>
    <w:rsid w:val="00677503"/>
    <w:rsid w:val="00680478"/>
    <w:rsid w:val="006819A6"/>
    <w:rsid w:val="00681C1C"/>
    <w:rsid w:val="00681F85"/>
    <w:rsid w:val="0068258B"/>
    <w:rsid w:val="00682F0B"/>
    <w:rsid w:val="006836E7"/>
    <w:rsid w:val="006837D1"/>
    <w:rsid w:val="00683893"/>
    <w:rsid w:val="00684B93"/>
    <w:rsid w:val="00684D9B"/>
    <w:rsid w:val="006850FE"/>
    <w:rsid w:val="00685725"/>
    <w:rsid w:val="00685B2A"/>
    <w:rsid w:val="00686964"/>
    <w:rsid w:val="006871FC"/>
    <w:rsid w:val="006872A3"/>
    <w:rsid w:val="00687A71"/>
    <w:rsid w:val="006904DF"/>
    <w:rsid w:val="00690AFC"/>
    <w:rsid w:val="0069158F"/>
    <w:rsid w:val="00691CD7"/>
    <w:rsid w:val="00691F7D"/>
    <w:rsid w:val="00692139"/>
    <w:rsid w:val="0069310B"/>
    <w:rsid w:val="006938AD"/>
    <w:rsid w:val="00693902"/>
    <w:rsid w:val="006940F0"/>
    <w:rsid w:val="00694A07"/>
    <w:rsid w:val="006957BE"/>
    <w:rsid w:val="00695E7B"/>
    <w:rsid w:val="006963D6"/>
    <w:rsid w:val="00696C62"/>
    <w:rsid w:val="00696EA4"/>
    <w:rsid w:val="006A0363"/>
    <w:rsid w:val="006A056C"/>
    <w:rsid w:val="006A05E6"/>
    <w:rsid w:val="006A10A0"/>
    <w:rsid w:val="006A1676"/>
    <w:rsid w:val="006A24C9"/>
    <w:rsid w:val="006A2FE3"/>
    <w:rsid w:val="006A3237"/>
    <w:rsid w:val="006A35C3"/>
    <w:rsid w:val="006A483D"/>
    <w:rsid w:val="006A5C6D"/>
    <w:rsid w:val="006A6375"/>
    <w:rsid w:val="006A715B"/>
    <w:rsid w:val="006A742C"/>
    <w:rsid w:val="006A7495"/>
    <w:rsid w:val="006A751F"/>
    <w:rsid w:val="006B0333"/>
    <w:rsid w:val="006B2508"/>
    <w:rsid w:val="006B30A6"/>
    <w:rsid w:val="006B3282"/>
    <w:rsid w:val="006B347F"/>
    <w:rsid w:val="006B3A1D"/>
    <w:rsid w:val="006B50EF"/>
    <w:rsid w:val="006B55DB"/>
    <w:rsid w:val="006B589F"/>
    <w:rsid w:val="006B594B"/>
    <w:rsid w:val="006B5A6E"/>
    <w:rsid w:val="006B6481"/>
    <w:rsid w:val="006B670B"/>
    <w:rsid w:val="006B71FF"/>
    <w:rsid w:val="006B7888"/>
    <w:rsid w:val="006C0144"/>
    <w:rsid w:val="006C0931"/>
    <w:rsid w:val="006C099C"/>
    <w:rsid w:val="006C0F00"/>
    <w:rsid w:val="006C1282"/>
    <w:rsid w:val="006C1596"/>
    <w:rsid w:val="006C1E7D"/>
    <w:rsid w:val="006C2533"/>
    <w:rsid w:val="006C29A7"/>
    <w:rsid w:val="006C3CD1"/>
    <w:rsid w:val="006C4986"/>
    <w:rsid w:val="006C6C2D"/>
    <w:rsid w:val="006C6CE4"/>
    <w:rsid w:val="006D0187"/>
    <w:rsid w:val="006D0A7A"/>
    <w:rsid w:val="006D1294"/>
    <w:rsid w:val="006D1364"/>
    <w:rsid w:val="006D1A97"/>
    <w:rsid w:val="006D225B"/>
    <w:rsid w:val="006D24F5"/>
    <w:rsid w:val="006D28C9"/>
    <w:rsid w:val="006D2DEA"/>
    <w:rsid w:val="006D302B"/>
    <w:rsid w:val="006D377C"/>
    <w:rsid w:val="006D3EB9"/>
    <w:rsid w:val="006D419D"/>
    <w:rsid w:val="006D475F"/>
    <w:rsid w:val="006D4FC4"/>
    <w:rsid w:val="006D518A"/>
    <w:rsid w:val="006D5E6E"/>
    <w:rsid w:val="006D6069"/>
    <w:rsid w:val="006D624D"/>
    <w:rsid w:val="006D6810"/>
    <w:rsid w:val="006D6A13"/>
    <w:rsid w:val="006D6C44"/>
    <w:rsid w:val="006D7080"/>
    <w:rsid w:val="006E09BA"/>
    <w:rsid w:val="006E14A6"/>
    <w:rsid w:val="006E15C9"/>
    <w:rsid w:val="006E19EA"/>
    <w:rsid w:val="006E1C22"/>
    <w:rsid w:val="006E26EF"/>
    <w:rsid w:val="006E483E"/>
    <w:rsid w:val="006E4F73"/>
    <w:rsid w:val="006E6188"/>
    <w:rsid w:val="006E78FF"/>
    <w:rsid w:val="006E7E74"/>
    <w:rsid w:val="006F007E"/>
    <w:rsid w:val="006F05B0"/>
    <w:rsid w:val="006F063A"/>
    <w:rsid w:val="006F0EA9"/>
    <w:rsid w:val="006F14AE"/>
    <w:rsid w:val="006F2535"/>
    <w:rsid w:val="006F254B"/>
    <w:rsid w:val="006F3D70"/>
    <w:rsid w:val="006F4282"/>
    <w:rsid w:val="006F61DD"/>
    <w:rsid w:val="006F676F"/>
    <w:rsid w:val="006F6D77"/>
    <w:rsid w:val="006F6DB0"/>
    <w:rsid w:val="006F6E0F"/>
    <w:rsid w:val="006F72B3"/>
    <w:rsid w:val="006F7C8B"/>
    <w:rsid w:val="007008B1"/>
    <w:rsid w:val="00700D63"/>
    <w:rsid w:val="00701148"/>
    <w:rsid w:val="007014E6"/>
    <w:rsid w:val="007014F1"/>
    <w:rsid w:val="00701FEA"/>
    <w:rsid w:val="00702672"/>
    <w:rsid w:val="00702914"/>
    <w:rsid w:val="00702A13"/>
    <w:rsid w:val="00702A3F"/>
    <w:rsid w:val="00703BF1"/>
    <w:rsid w:val="00703C82"/>
    <w:rsid w:val="00703FB6"/>
    <w:rsid w:val="0070483B"/>
    <w:rsid w:val="0070492A"/>
    <w:rsid w:val="00704EF3"/>
    <w:rsid w:val="0070592A"/>
    <w:rsid w:val="00705936"/>
    <w:rsid w:val="00706FA9"/>
    <w:rsid w:val="00707657"/>
    <w:rsid w:val="00707DFA"/>
    <w:rsid w:val="00710329"/>
    <w:rsid w:val="00710CE1"/>
    <w:rsid w:val="00710F7C"/>
    <w:rsid w:val="007111E7"/>
    <w:rsid w:val="0071135F"/>
    <w:rsid w:val="0071180D"/>
    <w:rsid w:val="0071187A"/>
    <w:rsid w:val="007119B3"/>
    <w:rsid w:val="00711E5B"/>
    <w:rsid w:val="00712B02"/>
    <w:rsid w:val="00712D83"/>
    <w:rsid w:val="00713421"/>
    <w:rsid w:val="007145E0"/>
    <w:rsid w:val="00714694"/>
    <w:rsid w:val="00714BEA"/>
    <w:rsid w:val="0071534D"/>
    <w:rsid w:val="007154CA"/>
    <w:rsid w:val="00715B3F"/>
    <w:rsid w:val="007170A1"/>
    <w:rsid w:val="00720265"/>
    <w:rsid w:val="00720D1B"/>
    <w:rsid w:val="00720F6F"/>
    <w:rsid w:val="007217C2"/>
    <w:rsid w:val="00722217"/>
    <w:rsid w:val="0072370F"/>
    <w:rsid w:val="007237D4"/>
    <w:rsid w:val="007238EB"/>
    <w:rsid w:val="00724F1C"/>
    <w:rsid w:val="00725140"/>
    <w:rsid w:val="00725C62"/>
    <w:rsid w:val="007260B8"/>
    <w:rsid w:val="007265A7"/>
    <w:rsid w:val="007269E7"/>
    <w:rsid w:val="007270C0"/>
    <w:rsid w:val="0072778F"/>
    <w:rsid w:val="00727AB2"/>
    <w:rsid w:val="0073056A"/>
    <w:rsid w:val="00730D94"/>
    <w:rsid w:val="007319A7"/>
    <w:rsid w:val="00734126"/>
    <w:rsid w:val="00735AB8"/>
    <w:rsid w:val="00735F76"/>
    <w:rsid w:val="00736447"/>
    <w:rsid w:val="00736F2F"/>
    <w:rsid w:val="007373D7"/>
    <w:rsid w:val="0073768F"/>
    <w:rsid w:val="00737CB0"/>
    <w:rsid w:val="00737F0A"/>
    <w:rsid w:val="007404D2"/>
    <w:rsid w:val="00740911"/>
    <w:rsid w:val="00740C7C"/>
    <w:rsid w:val="007410A3"/>
    <w:rsid w:val="00741A68"/>
    <w:rsid w:val="00741AB6"/>
    <w:rsid w:val="00742AE7"/>
    <w:rsid w:val="00743457"/>
    <w:rsid w:val="00743EB8"/>
    <w:rsid w:val="007440D0"/>
    <w:rsid w:val="00744801"/>
    <w:rsid w:val="00744C1E"/>
    <w:rsid w:val="00744F23"/>
    <w:rsid w:val="00745B56"/>
    <w:rsid w:val="00745C8B"/>
    <w:rsid w:val="007469DE"/>
    <w:rsid w:val="007478D1"/>
    <w:rsid w:val="00750340"/>
    <w:rsid w:val="00751C89"/>
    <w:rsid w:val="00751E82"/>
    <w:rsid w:val="0075273F"/>
    <w:rsid w:val="00752D31"/>
    <w:rsid w:val="0075391C"/>
    <w:rsid w:val="00754FC8"/>
    <w:rsid w:val="00754FE8"/>
    <w:rsid w:val="0075513E"/>
    <w:rsid w:val="007551E4"/>
    <w:rsid w:val="007554C0"/>
    <w:rsid w:val="00755788"/>
    <w:rsid w:val="00755A5E"/>
    <w:rsid w:val="00755A81"/>
    <w:rsid w:val="007560A5"/>
    <w:rsid w:val="00756B7F"/>
    <w:rsid w:val="00757511"/>
    <w:rsid w:val="00757C10"/>
    <w:rsid w:val="00757F68"/>
    <w:rsid w:val="00760A7B"/>
    <w:rsid w:val="00760DEA"/>
    <w:rsid w:val="00760F75"/>
    <w:rsid w:val="007610DE"/>
    <w:rsid w:val="007613FC"/>
    <w:rsid w:val="00761787"/>
    <w:rsid w:val="0076213E"/>
    <w:rsid w:val="007623CF"/>
    <w:rsid w:val="00762AE1"/>
    <w:rsid w:val="007640AF"/>
    <w:rsid w:val="0076411B"/>
    <w:rsid w:val="00764744"/>
    <w:rsid w:val="00764C90"/>
    <w:rsid w:val="00764CE9"/>
    <w:rsid w:val="007657EA"/>
    <w:rsid w:val="0076683F"/>
    <w:rsid w:val="00766E40"/>
    <w:rsid w:val="00766F32"/>
    <w:rsid w:val="00767B1A"/>
    <w:rsid w:val="00767E5D"/>
    <w:rsid w:val="0077083D"/>
    <w:rsid w:val="007709C1"/>
    <w:rsid w:val="00771649"/>
    <w:rsid w:val="00771761"/>
    <w:rsid w:val="007725D1"/>
    <w:rsid w:val="0077260F"/>
    <w:rsid w:val="00772627"/>
    <w:rsid w:val="00773871"/>
    <w:rsid w:val="00774F6C"/>
    <w:rsid w:val="00776155"/>
    <w:rsid w:val="00776773"/>
    <w:rsid w:val="007767B8"/>
    <w:rsid w:val="007769EC"/>
    <w:rsid w:val="00777218"/>
    <w:rsid w:val="00777B18"/>
    <w:rsid w:val="00777E77"/>
    <w:rsid w:val="00780092"/>
    <w:rsid w:val="007805A5"/>
    <w:rsid w:val="00781254"/>
    <w:rsid w:val="00781851"/>
    <w:rsid w:val="00781909"/>
    <w:rsid w:val="00781BD6"/>
    <w:rsid w:val="00781F75"/>
    <w:rsid w:val="00782BEF"/>
    <w:rsid w:val="0078323F"/>
    <w:rsid w:val="0078359C"/>
    <w:rsid w:val="00783BC3"/>
    <w:rsid w:val="00783C7A"/>
    <w:rsid w:val="00783FE3"/>
    <w:rsid w:val="007842C8"/>
    <w:rsid w:val="0078434C"/>
    <w:rsid w:val="0078499B"/>
    <w:rsid w:val="007849E1"/>
    <w:rsid w:val="00784B6D"/>
    <w:rsid w:val="00784D71"/>
    <w:rsid w:val="00785013"/>
    <w:rsid w:val="00785018"/>
    <w:rsid w:val="007854D6"/>
    <w:rsid w:val="007861E5"/>
    <w:rsid w:val="00786C64"/>
    <w:rsid w:val="00786E8B"/>
    <w:rsid w:val="00787051"/>
    <w:rsid w:val="00787223"/>
    <w:rsid w:val="0078725F"/>
    <w:rsid w:val="00790556"/>
    <w:rsid w:val="00790958"/>
    <w:rsid w:val="00790CE2"/>
    <w:rsid w:val="00791510"/>
    <w:rsid w:val="0079154C"/>
    <w:rsid w:val="007918C7"/>
    <w:rsid w:val="007919F2"/>
    <w:rsid w:val="007925E7"/>
    <w:rsid w:val="00792737"/>
    <w:rsid w:val="00793549"/>
    <w:rsid w:val="00793686"/>
    <w:rsid w:val="00793CEE"/>
    <w:rsid w:val="00794273"/>
    <w:rsid w:val="00794302"/>
    <w:rsid w:val="00794F38"/>
    <w:rsid w:val="00795D56"/>
    <w:rsid w:val="00795E78"/>
    <w:rsid w:val="00796048"/>
    <w:rsid w:val="00796A40"/>
    <w:rsid w:val="00796D76"/>
    <w:rsid w:val="007974D5"/>
    <w:rsid w:val="007A0D52"/>
    <w:rsid w:val="007A0F73"/>
    <w:rsid w:val="007A0FC3"/>
    <w:rsid w:val="007A19F7"/>
    <w:rsid w:val="007A3E1D"/>
    <w:rsid w:val="007A4579"/>
    <w:rsid w:val="007A4C52"/>
    <w:rsid w:val="007A5E5C"/>
    <w:rsid w:val="007A64C1"/>
    <w:rsid w:val="007A69CF"/>
    <w:rsid w:val="007A735B"/>
    <w:rsid w:val="007A7410"/>
    <w:rsid w:val="007A744B"/>
    <w:rsid w:val="007A76FC"/>
    <w:rsid w:val="007B0340"/>
    <w:rsid w:val="007B0730"/>
    <w:rsid w:val="007B081C"/>
    <w:rsid w:val="007B0FD7"/>
    <w:rsid w:val="007B15ED"/>
    <w:rsid w:val="007B1669"/>
    <w:rsid w:val="007B1884"/>
    <w:rsid w:val="007B1C70"/>
    <w:rsid w:val="007B1C8A"/>
    <w:rsid w:val="007B2907"/>
    <w:rsid w:val="007B2E9B"/>
    <w:rsid w:val="007B3CA0"/>
    <w:rsid w:val="007B3F90"/>
    <w:rsid w:val="007B433A"/>
    <w:rsid w:val="007B43B1"/>
    <w:rsid w:val="007B52B8"/>
    <w:rsid w:val="007B54EB"/>
    <w:rsid w:val="007B57FC"/>
    <w:rsid w:val="007B5905"/>
    <w:rsid w:val="007B5E20"/>
    <w:rsid w:val="007B6698"/>
    <w:rsid w:val="007B689D"/>
    <w:rsid w:val="007B6F6C"/>
    <w:rsid w:val="007C1163"/>
    <w:rsid w:val="007C15A0"/>
    <w:rsid w:val="007C1907"/>
    <w:rsid w:val="007C1A25"/>
    <w:rsid w:val="007C29B5"/>
    <w:rsid w:val="007C2C57"/>
    <w:rsid w:val="007C30A3"/>
    <w:rsid w:val="007C3409"/>
    <w:rsid w:val="007C3CAF"/>
    <w:rsid w:val="007C3CF0"/>
    <w:rsid w:val="007C3E43"/>
    <w:rsid w:val="007C4002"/>
    <w:rsid w:val="007C468A"/>
    <w:rsid w:val="007C4EE6"/>
    <w:rsid w:val="007C563D"/>
    <w:rsid w:val="007C58DE"/>
    <w:rsid w:val="007C5A68"/>
    <w:rsid w:val="007C61DC"/>
    <w:rsid w:val="007C6910"/>
    <w:rsid w:val="007C6EC4"/>
    <w:rsid w:val="007C728B"/>
    <w:rsid w:val="007D0025"/>
    <w:rsid w:val="007D0A3B"/>
    <w:rsid w:val="007D0BE0"/>
    <w:rsid w:val="007D0E5E"/>
    <w:rsid w:val="007D12BC"/>
    <w:rsid w:val="007D1490"/>
    <w:rsid w:val="007D1FDB"/>
    <w:rsid w:val="007D2098"/>
    <w:rsid w:val="007D255C"/>
    <w:rsid w:val="007D26C8"/>
    <w:rsid w:val="007D282E"/>
    <w:rsid w:val="007D2E7A"/>
    <w:rsid w:val="007D317E"/>
    <w:rsid w:val="007D3A53"/>
    <w:rsid w:val="007D3D7E"/>
    <w:rsid w:val="007D3DA1"/>
    <w:rsid w:val="007D3DB5"/>
    <w:rsid w:val="007D4893"/>
    <w:rsid w:val="007D520F"/>
    <w:rsid w:val="007D55C5"/>
    <w:rsid w:val="007D582E"/>
    <w:rsid w:val="007D5BB3"/>
    <w:rsid w:val="007D6486"/>
    <w:rsid w:val="007D6A69"/>
    <w:rsid w:val="007D769F"/>
    <w:rsid w:val="007D7BCD"/>
    <w:rsid w:val="007E07DA"/>
    <w:rsid w:val="007E18AE"/>
    <w:rsid w:val="007E21A1"/>
    <w:rsid w:val="007E2AB0"/>
    <w:rsid w:val="007E2B6A"/>
    <w:rsid w:val="007E2E73"/>
    <w:rsid w:val="007E3846"/>
    <w:rsid w:val="007E3DE2"/>
    <w:rsid w:val="007E3E32"/>
    <w:rsid w:val="007E4A3D"/>
    <w:rsid w:val="007E54B9"/>
    <w:rsid w:val="007E61EF"/>
    <w:rsid w:val="007E69B5"/>
    <w:rsid w:val="007E6BBD"/>
    <w:rsid w:val="007E7835"/>
    <w:rsid w:val="007E7AF4"/>
    <w:rsid w:val="007E7B0A"/>
    <w:rsid w:val="007E7B8B"/>
    <w:rsid w:val="007F09D1"/>
    <w:rsid w:val="007F0DD5"/>
    <w:rsid w:val="007F12CA"/>
    <w:rsid w:val="007F214D"/>
    <w:rsid w:val="007F3718"/>
    <w:rsid w:val="007F3B25"/>
    <w:rsid w:val="007F4459"/>
    <w:rsid w:val="007F4898"/>
    <w:rsid w:val="007F4FA5"/>
    <w:rsid w:val="007F5A8A"/>
    <w:rsid w:val="007F63E3"/>
    <w:rsid w:val="007F648F"/>
    <w:rsid w:val="007F6879"/>
    <w:rsid w:val="007F69C5"/>
    <w:rsid w:val="007F701D"/>
    <w:rsid w:val="007F7227"/>
    <w:rsid w:val="007F755A"/>
    <w:rsid w:val="007F7FE1"/>
    <w:rsid w:val="00800E02"/>
    <w:rsid w:val="00800F83"/>
    <w:rsid w:val="0080131F"/>
    <w:rsid w:val="008017CA"/>
    <w:rsid w:val="008017FD"/>
    <w:rsid w:val="00801BAE"/>
    <w:rsid w:val="00802B62"/>
    <w:rsid w:val="00803355"/>
    <w:rsid w:val="0080363B"/>
    <w:rsid w:val="00804604"/>
    <w:rsid w:val="0080679A"/>
    <w:rsid w:val="00806918"/>
    <w:rsid w:val="00807F1D"/>
    <w:rsid w:val="008102ED"/>
    <w:rsid w:val="00811997"/>
    <w:rsid w:val="008122B9"/>
    <w:rsid w:val="008125DA"/>
    <w:rsid w:val="00812C77"/>
    <w:rsid w:val="00813116"/>
    <w:rsid w:val="008132B9"/>
    <w:rsid w:val="00813496"/>
    <w:rsid w:val="008135DD"/>
    <w:rsid w:val="00813BA3"/>
    <w:rsid w:val="008154D2"/>
    <w:rsid w:val="00817941"/>
    <w:rsid w:val="00817BE9"/>
    <w:rsid w:val="008215DE"/>
    <w:rsid w:val="00821F1B"/>
    <w:rsid w:val="0082213E"/>
    <w:rsid w:val="00822290"/>
    <w:rsid w:val="00822474"/>
    <w:rsid w:val="00822E8A"/>
    <w:rsid w:val="00823253"/>
    <w:rsid w:val="00823F8F"/>
    <w:rsid w:val="00824453"/>
    <w:rsid w:val="00825422"/>
    <w:rsid w:val="00825708"/>
    <w:rsid w:val="00825781"/>
    <w:rsid w:val="00826869"/>
    <w:rsid w:val="008275BA"/>
    <w:rsid w:val="00831BFA"/>
    <w:rsid w:val="00831C44"/>
    <w:rsid w:val="00832CA6"/>
    <w:rsid w:val="00832EA3"/>
    <w:rsid w:val="00833708"/>
    <w:rsid w:val="008337DC"/>
    <w:rsid w:val="00833877"/>
    <w:rsid w:val="008339DE"/>
    <w:rsid w:val="00833A08"/>
    <w:rsid w:val="00833B3A"/>
    <w:rsid w:val="00833D91"/>
    <w:rsid w:val="0083412E"/>
    <w:rsid w:val="00835A3E"/>
    <w:rsid w:val="00837C03"/>
    <w:rsid w:val="00841E86"/>
    <w:rsid w:val="00842064"/>
    <w:rsid w:val="00842222"/>
    <w:rsid w:val="00842363"/>
    <w:rsid w:val="00842572"/>
    <w:rsid w:val="00843873"/>
    <w:rsid w:val="0084390B"/>
    <w:rsid w:val="00843BE0"/>
    <w:rsid w:val="00844BC6"/>
    <w:rsid w:val="008450A5"/>
    <w:rsid w:val="008467D9"/>
    <w:rsid w:val="00847264"/>
    <w:rsid w:val="0084786E"/>
    <w:rsid w:val="00847CE0"/>
    <w:rsid w:val="0085021B"/>
    <w:rsid w:val="00850960"/>
    <w:rsid w:val="008512B3"/>
    <w:rsid w:val="008512F4"/>
    <w:rsid w:val="008514CA"/>
    <w:rsid w:val="00851A09"/>
    <w:rsid w:val="00851BF4"/>
    <w:rsid w:val="00852085"/>
    <w:rsid w:val="00852E5A"/>
    <w:rsid w:val="00852F8E"/>
    <w:rsid w:val="00853006"/>
    <w:rsid w:val="00854243"/>
    <w:rsid w:val="00854B59"/>
    <w:rsid w:val="00855FD0"/>
    <w:rsid w:val="0086097A"/>
    <w:rsid w:val="00861528"/>
    <w:rsid w:val="0086167F"/>
    <w:rsid w:val="00862210"/>
    <w:rsid w:val="008627D7"/>
    <w:rsid w:val="008629C9"/>
    <w:rsid w:val="008630CC"/>
    <w:rsid w:val="00863452"/>
    <w:rsid w:val="00863FF8"/>
    <w:rsid w:val="00864067"/>
    <w:rsid w:val="0086564E"/>
    <w:rsid w:val="008657E4"/>
    <w:rsid w:val="00867CEA"/>
    <w:rsid w:val="008708D0"/>
    <w:rsid w:val="00871367"/>
    <w:rsid w:val="00871DA8"/>
    <w:rsid w:val="00871FCB"/>
    <w:rsid w:val="0087208F"/>
    <w:rsid w:val="00872289"/>
    <w:rsid w:val="00872987"/>
    <w:rsid w:val="0087307D"/>
    <w:rsid w:val="0087403A"/>
    <w:rsid w:val="0087426C"/>
    <w:rsid w:val="008746B7"/>
    <w:rsid w:val="0087476F"/>
    <w:rsid w:val="0087499D"/>
    <w:rsid w:val="008762BC"/>
    <w:rsid w:val="008765EC"/>
    <w:rsid w:val="00877799"/>
    <w:rsid w:val="0088136F"/>
    <w:rsid w:val="00881839"/>
    <w:rsid w:val="008819D8"/>
    <w:rsid w:val="008821FA"/>
    <w:rsid w:val="00882682"/>
    <w:rsid w:val="00882A69"/>
    <w:rsid w:val="00882C96"/>
    <w:rsid w:val="00883793"/>
    <w:rsid w:val="008841B7"/>
    <w:rsid w:val="00884388"/>
    <w:rsid w:val="00884483"/>
    <w:rsid w:val="008846C5"/>
    <w:rsid w:val="00884AD2"/>
    <w:rsid w:val="00884CF9"/>
    <w:rsid w:val="00885678"/>
    <w:rsid w:val="00885682"/>
    <w:rsid w:val="00885AED"/>
    <w:rsid w:val="00885B90"/>
    <w:rsid w:val="00885BB4"/>
    <w:rsid w:val="00885C43"/>
    <w:rsid w:val="0088695F"/>
    <w:rsid w:val="00886A02"/>
    <w:rsid w:val="00890301"/>
    <w:rsid w:val="0089046B"/>
    <w:rsid w:val="00891036"/>
    <w:rsid w:val="00891141"/>
    <w:rsid w:val="00891589"/>
    <w:rsid w:val="00891A3A"/>
    <w:rsid w:val="00892347"/>
    <w:rsid w:val="008926A9"/>
    <w:rsid w:val="00892F37"/>
    <w:rsid w:val="008934EE"/>
    <w:rsid w:val="0089416F"/>
    <w:rsid w:val="00894174"/>
    <w:rsid w:val="00894414"/>
    <w:rsid w:val="008951FA"/>
    <w:rsid w:val="00895341"/>
    <w:rsid w:val="008960D0"/>
    <w:rsid w:val="0089648F"/>
    <w:rsid w:val="008966EA"/>
    <w:rsid w:val="00897230"/>
    <w:rsid w:val="00897389"/>
    <w:rsid w:val="0089775C"/>
    <w:rsid w:val="00897DEE"/>
    <w:rsid w:val="008A0306"/>
    <w:rsid w:val="008A0827"/>
    <w:rsid w:val="008A0951"/>
    <w:rsid w:val="008A18E7"/>
    <w:rsid w:val="008A1A91"/>
    <w:rsid w:val="008A23AF"/>
    <w:rsid w:val="008A23D1"/>
    <w:rsid w:val="008A2C99"/>
    <w:rsid w:val="008A348E"/>
    <w:rsid w:val="008A35BE"/>
    <w:rsid w:val="008A4308"/>
    <w:rsid w:val="008A44C8"/>
    <w:rsid w:val="008A5E45"/>
    <w:rsid w:val="008A6D29"/>
    <w:rsid w:val="008A6DBC"/>
    <w:rsid w:val="008A6F39"/>
    <w:rsid w:val="008A738B"/>
    <w:rsid w:val="008A76E7"/>
    <w:rsid w:val="008B04FF"/>
    <w:rsid w:val="008B0C84"/>
    <w:rsid w:val="008B0F98"/>
    <w:rsid w:val="008B0FBE"/>
    <w:rsid w:val="008B15A8"/>
    <w:rsid w:val="008B163D"/>
    <w:rsid w:val="008B189C"/>
    <w:rsid w:val="008B300B"/>
    <w:rsid w:val="008B3363"/>
    <w:rsid w:val="008B33FD"/>
    <w:rsid w:val="008B37C3"/>
    <w:rsid w:val="008B38DA"/>
    <w:rsid w:val="008B3A1B"/>
    <w:rsid w:val="008B44EF"/>
    <w:rsid w:val="008B4794"/>
    <w:rsid w:val="008B547A"/>
    <w:rsid w:val="008B6250"/>
    <w:rsid w:val="008B68BF"/>
    <w:rsid w:val="008C027F"/>
    <w:rsid w:val="008C1469"/>
    <w:rsid w:val="008C2059"/>
    <w:rsid w:val="008C2203"/>
    <w:rsid w:val="008C2857"/>
    <w:rsid w:val="008C30B8"/>
    <w:rsid w:val="008C3352"/>
    <w:rsid w:val="008C3EA4"/>
    <w:rsid w:val="008C497F"/>
    <w:rsid w:val="008C519B"/>
    <w:rsid w:val="008C5266"/>
    <w:rsid w:val="008C68F5"/>
    <w:rsid w:val="008C6B93"/>
    <w:rsid w:val="008C6FF9"/>
    <w:rsid w:val="008C7D0F"/>
    <w:rsid w:val="008D0E2E"/>
    <w:rsid w:val="008D10C2"/>
    <w:rsid w:val="008D1909"/>
    <w:rsid w:val="008D1A0B"/>
    <w:rsid w:val="008D2571"/>
    <w:rsid w:val="008D274A"/>
    <w:rsid w:val="008D282D"/>
    <w:rsid w:val="008D2BF1"/>
    <w:rsid w:val="008D2D71"/>
    <w:rsid w:val="008D2D9B"/>
    <w:rsid w:val="008D2E8F"/>
    <w:rsid w:val="008D2FB9"/>
    <w:rsid w:val="008D3CD5"/>
    <w:rsid w:val="008D3DA8"/>
    <w:rsid w:val="008D4D37"/>
    <w:rsid w:val="008D4F2A"/>
    <w:rsid w:val="008D54D7"/>
    <w:rsid w:val="008D5756"/>
    <w:rsid w:val="008D57ED"/>
    <w:rsid w:val="008D588E"/>
    <w:rsid w:val="008D58A1"/>
    <w:rsid w:val="008D5DB9"/>
    <w:rsid w:val="008D629F"/>
    <w:rsid w:val="008D69F2"/>
    <w:rsid w:val="008D6B34"/>
    <w:rsid w:val="008D7218"/>
    <w:rsid w:val="008D7F89"/>
    <w:rsid w:val="008E004B"/>
    <w:rsid w:val="008E0FBC"/>
    <w:rsid w:val="008E2385"/>
    <w:rsid w:val="008E2E71"/>
    <w:rsid w:val="008E3530"/>
    <w:rsid w:val="008E42A3"/>
    <w:rsid w:val="008E4E61"/>
    <w:rsid w:val="008E5454"/>
    <w:rsid w:val="008E579B"/>
    <w:rsid w:val="008E5EB9"/>
    <w:rsid w:val="008E650B"/>
    <w:rsid w:val="008E7499"/>
    <w:rsid w:val="008E7943"/>
    <w:rsid w:val="008F0043"/>
    <w:rsid w:val="008F0122"/>
    <w:rsid w:val="008F04CA"/>
    <w:rsid w:val="008F0608"/>
    <w:rsid w:val="008F093B"/>
    <w:rsid w:val="008F17FE"/>
    <w:rsid w:val="008F2D7B"/>
    <w:rsid w:val="008F3781"/>
    <w:rsid w:val="008F3F72"/>
    <w:rsid w:val="008F447A"/>
    <w:rsid w:val="008F4BE0"/>
    <w:rsid w:val="008F4E6C"/>
    <w:rsid w:val="008F5A3E"/>
    <w:rsid w:val="008F5BD3"/>
    <w:rsid w:val="008F5D44"/>
    <w:rsid w:val="008F6458"/>
    <w:rsid w:val="008F6910"/>
    <w:rsid w:val="008F73C5"/>
    <w:rsid w:val="008F7573"/>
    <w:rsid w:val="008F794B"/>
    <w:rsid w:val="008F79CD"/>
    <w:rsid w:val="009002D9"/>
    <w:rsid w:val="009004FD"/>
    <w:rsid w:val="00900546"/>
    <w:rsid w:val="00903AE1"/>
    <w:rsid w:val="00903EC3"/>
    <w:rsid w:val="00903FA8"/>
    <w:rsid w:val="00904C74"/>
    <w:rsid w:val="00905EB3"/>
    <w:rsid w:val="00906B72"/>
    <w:rsid w:val="00907A35"/>
    <w:rsid w:val="00910959"/>
    <w:rsid w:val="00910B15"/>
    <w:rsid w:val="00910D34"/>
    <w:rsid w:val="00910F53"/>
    <w:rsid w:val="00911CCC"/>
    <w:rsid w:val="00911DBA"/>
    <w:rsid w:val="0091273A"/>
    <w:rsid w:val="00912952"/>
    <w:rsid w:val="00912A5F"/>
    <w:rsid w:val="00912E94"/>
    <w:rsid w:val="009133E5"/>
    <w:rsid w:val="00913E2C"/>
    <w:rsid w:val="00913EB2"/>
    <w:rsid w:val="00913EF3"/>
    <w:rsid w:val="0091438E"/>
    <w:rsid w:val="009154DA"/>
    <w:rsid w:val="00915D2A"/>
    <w:rsid w:val="00915DA6"/>
    <w:rsid w:val="00916778"/>
    <w:rsid w:val="009167DD"/>
    <w:rsid w:val="009169A7"/>
    <w:rsid w:val="00917219"/>
    <w:rsid w:val="00920127"/>
    <w:rsid w:val="0092077F"/>
    <w:rsid w:val="00922A2D"/>
    <w:rsid w:val="00923259"/>
    <w:rsid w:val="009235E8"/>
    <w:rsid w:val="0092407A"/>
    <w:rsid w:val="00924447"/>
    <w:rsid w:val="00924B18"/>
    <w:rsid w:val="00924BAA"/>
    <w:rsid w:val="009250E5"/>
    <w:rsid w:val="009253CB"/>
    <w:rsid w:val="00925A9D"/>
    <w:rsid w:val="00925BED"/>
    <w:rsid w:val="00926184"/>
    <w:rsid w:val="009261EF"/>
    <w:rsid w:val="00926606"/>
    <w:rsid w:val="00926D34"/>
    <w:rsid w:val="009275E5"/>
    <w:rsid w:val="00927A87"/>
    <w:rsid w:val="00927DDD"/>
    <w:rsid w:val="009303AA"/>
    <w:rsid w:val="00930F7D"/>
    <w:rsid w:val="00931A12"/>
    <w:rsid w:val="00931B06"/>
    <w:rsid w:val="00932D2B"/>
    <w:rsid w:val="00932E0E"/>
    <w:rsid w:val="0093337F"/>
    <w:rsid w:val="0093400B"/>
    <w:rsid w:val="00934029"/>
    <w:rsid w:val="00934B15"/>
    <w:rsid w:val="00935BAD"/>
    <w:rsid w:val="00936949"/>
    <w:rsid w:val="00936E80"/>
    <w:rsid w:val="0093715D"/>
    <w:rsid w:val="00937C7F"/>
    <w:rsid w:val="009402EE"/>
    <w:rsid w:val="009402FC"/>
    <w:rsid w:val="00940D13"/>
    <w:rsid w:val="00941DEF"/>
    <w:rsid w:val="00941E2E"/>
    <w:rsid w:val="00941F6E"/>
    <w:rsid w:val="009423D6"/>
    <w:rsid w:val="00942FBF"/>
    <w:rsid w:val="00943214"/>
    <w:rsid w:val="009437EF"/>
    <w:rsid w:val="00944D0A"/>
    <w:rsid w:val="00944D17"/>
    <w:rsid w:val="00945182"/>
    <w:rsid w:val="00945224"/>
    <w:rsid w:val="009458A2"/>
    <w:rsid w:val="00946AF4"/>
    <w:rsid w:val="00946CAF"/>
    <w:rsid w:val="00946DA0"/>
    <w:rsid w:val="009471E9"/>
    <w:rsid w:val="00947623"/>
    <w:rsid w:val="00947773"/>
    <w:rsid w:val="0095004B"/>
    <w:rsid w:val="00950126"/>
    <w:rsid w:val="00951DDA"/>
    <w:rsid w:val="00951F27"/>
    <w:rsid w:val="00952B98"/>
    <w:rsid w:val="00953195"/>
    <w:rsid w:val="0095372A"/>
    <w:rsid w:val="009538F9"/>
    <w:rsid w:val="00954408"/>
    <w:rsid w:val="00954F1F"/>
    <w:rsid w:val="00955F10"/>
    <w:rsid w:val="009567D5"/>
    <w:rsid w:val="00956998"/>
    <w:rsid w:val="00956BAD"/>
    <w:rsid w:val="00956EF7"/>
    <w:rsid w:val="00957116"/>
    <w:rsid w:val="00960A14"/>
    <w:rsid w:val="00960F52"/>
    <w:rsid w:val="00961365"/>
    <w:rsid w:val="009615B4"/>
    <w:rsid w:val="00961CB8"/>
    <w:rsid w:val="009622BB"/>
    <w:rsid w:val="009625F4"/>
    <w:rsid w:val="00962AF4"/>
    <w:rsid w:val="00962B34"/>
    <w:rsid w:val="00962C31"/>
    <w:rsid w:val="00962D9C"/>
    <w:rsid w:val="009635D7"/>
    <w:rsid w:val="009644ED"/>
    <w:rsid w:val="00966878"/>
    <w:rsid w:val="00966D1E"/>
    <w:rsid w:val="00966E36"/>
    <w:rsid w:val="00967098"/>
    <w:rsid w:val="00971E26"/>
    <w:rsid w:val="00972CC5"/>
    <w:rsid w:val="0097313F"/>
    <w:rsid w:val="0097331B"/>
    <w:rsid w:val="00973B18"/>
    <w:rsid w:val="00973B2A"/>
    <w:rsid w:val="00973DCA"/>
    <w:rsid w:val="00974137"/>
    <w:rsid w:val="009741C3"/>
    <w:rsid w:val="009742FB"/>
    <w:rsid w:val="0097442A"/>
    <w:rsid w:val="0097473D"/>
    <w:rsid w:val="00975EA8"/>
    <w:rsid w:val="00975FA9"/>
    <w:rsid w:val="0097679D"/>
    <w:rsid w:val="00976E6D"/>
    <w:rsid w:val="00980B88"/>
    <w:rsid w:val="00981838"/>
    <w:rsid w:val="00981B98"/>
    <w:rsid w:val="00981E4A"/>
    <w:rsid w:val="0098285B"/>
    <w:rsid w:val="0098291A"/>
    <w:rsid w:val="0098370F"/>
    <w:rsid w:val="00983CF5"/>
    <w:rsid w:val="00983D47"/>
    <w:rsid w:val="00984CDF"/>
    <w:rsid w:val="009850B3"/>
    <w:rsid w:val="00985629"/>
    <w:rsid w:val="00985737"/>
    <w:rsid w:val="00985C24"/>
    <w:rsid w:val="00986559"/>
    <w:rsid w:val="00986646"/>
    <w:rsid w:val="0098695D"/>
    <w:rsid w:val="00986F9B"/>
    <w:rsid w:val="00987499"/>
    <w:rsid w:val="009903C4"/>
    <w:rsid w:val="0099057B"/>
    <w:rsid w:val="009909BA"/>
    <w:rsid w:val="00991145"/>
    <w:rsid w:val="00991608"/>
    <w:rsid w:val="009927DC"/>
    <w:rsid w:val="00993F37"/>
    <w:rsid w:val="009940A7"/>
    <w:rsid w:val="00994C4E"/>
    <w:rsid w:val="00995399"/>
    <w:rsid w:val="00996FE5"/>
    <w:rsid w:val="0099725E"/>
    <w:rsid w:val="0099736F"/>
    <w:rsid w:val="009A1F42"/>
    <w:rsid w:val="009A1FD5"/>
    <w:rsid w:val="009A33CE"/>
    <w:rsid w:val="009A4C89"/>
    <w:rsid w:val="009A52F6"/>
    <w:rsid w:val="009A5640"/>
    <w:rsid w:val="009A5863"/>
    <w:rsid w:val="009A6749"/>
    <w:rsid w:val="009A697D"/>
    <w:rsid w:val="009A6A1E"/>
    <w:rsid w:val="009A73AF"/>
    <w:rsid w:val="009A7D55"/>
    <w:rsid w:val="009B178B"/>
    <w:rsid w:val="009B193E"/>
    <w:rsid w:val="009B1D04"/>
    <w:rsid w:val="009B2B94"/>
    <w:rsid w:val="009B3462"/>
    <w:rsid w:val="009B4765"/>
    <w:rsid w:val="009B5449"/>
    <w:rsid w:val="009B5DF1"/>
    <w:rsid w:val="009B5E62"/>
    <w:rsid w:val="009B654E"/>
    <w:rsid w:val="009B7156"/>
    <w:rsid w:val="009B72DE"/>
    <w:rsid w:val="009B7372"/>
    <w:rsid w:val="009B74A5"/>
    <w:rsid w:val="009C02F6"/>
    <w:rsid w:val="009C0E43"/>
    <w:rsid w:val="009C2244"/>
    <w:rsid w:val="009C2530"/>
    <w:rsid w:val="009C287E"/>
    <w:rsid w:val="009C2A69"/>
    <w:rsid w:val="009C2EDA"/>
    <w:rsid w:val="009C3166"/>
    <w:rsid w:val="009C3818"/>
    <w:rsid w:val="009C3C7D"/>
    <w:rsid w:val="009C4631"/>
    <w:rsid w:val="009C470C"/>
    <w:rsid w:val="009C47B1"/>
    <w:rsid w:val="009C5685"/>
    <w:rsid w:val="009C577C"/>
    <w:rsid w:val="009C67A3"/>
    <w:rsid w:val="009C6898"/>
    <w:rsid w:val="009C6A1D"/>
    <w:rsid w:val="009C7967"/>
    <w:rsid w:val="009C7DB5"/>
    <w:rsid w:val="009C7F1A"/>
    <w:rsid w:val="009D0BA5"/>
    <w:rsid w:val="009D0BB7"/>
    <w:rsid w:val="009D1E7D"/>
    <w:rsid w:val="009D2068"/>
    <w:rsid w:val="009D3655"/>
    <w:rsid w:val="009D3E7F"/>
    <w:rsid w:val="009D3E80"/>
    <w:rsid w:val="009D3FF4"/>
    <w:rsid w:val="009D41AB"/>
    <w:rsid w:val="009D487B"/>
    <w:rsid w:val="009D620F"/>
    <w:rsid w:val="009D687F"/>
    <w:rsid w:val="009D6F79"/>
    <w:rsid w:val="009D792D"/>
    <w:rsid w:val="009D7C27"/>
    <w:rsid w:val="009D7EE1"/>
    <w:rsid w:val="009E02B1"/>
    <w:rsid w:val="009E04E0"/>
    <w:rsid w:val="009E0D12"/>
    <w:rsid w:val="009E13FF"/>
    <w:rsid w:val="009E1ACF"/>
    <w:rsid w:val="009E1ED4"/>
    <w:rsid w:val="009E2C91"/>
    <w:rsid w:val="009E38D1"/>
    <w:rsid w:val="009E3A8E"/>
    <w:rsid w:val="009E3F03"/>
    <w:rsid w:val="009E4BD2"/>
    <w:rsid w:val="009E4E37"/>
    <w:rsid w:val="009E5086"/>
    <w:rsid w:val="009E6B14"/>
    <w:rsid w:val="009E6B60"/>
    <w:rsid w:val="009E6D8C"/>
    <w:rsid w:val="009E75C2"/>
    <w:rsid w:val="009E76EB"/>
    <w:rsid w:val="009E784B"/>
    <w:rsid w:val="009F0A6A"/>
    <w:rsid w:val="009F0A9A"/>
    <w:rsid w:val="009F0B6B"/>
    <w:rsid w:val="009F11CF"/>
    <w:rsid w:val="009F12BD"/>
    <w:rsid w:val="009F1371"/>
    <w:rsid w:val="009F1CD4"/>
    <w:rsid w:val="009F2311"/>
    <w:rsid w:val="009F2A50"/>
    <w:rsid w:val="009F2BE2"/>
    <w:rsid w:val="009F3051"/>
    <w:rsid w:val="009F373D"/>
    <w:rsid w:val="009F444A"/>
    <w:rsid w:val="009F52E4"/>
    <w:rsid w:val="009F5802"/>
    <w:rsid w:val="009F676D"/>
    <w:rsid w:val="009F6B1E"/>
    <w:rsid w:val="009F6B9D"/>
    <w:rsid w:val="009F73F1"/>
    <w:rsid w:val="009F7412"/>
    <w:rsid w:val="009F7580"/>
    <w:rsid w:val="00A00773"/>
    <w:rsid w:val="00A00922"/>
    <w:rsid w:val="00A00A04"/>
    <w:rsid w:val="00A00D4E"/>
    <w:rsid w:val="00A00E37"/>
    <w:rsid w:val="00A01B4E"/>
    <w:rsid w:val="00A01D1A"/>
    <w:rsid w:val="00A01F5E"/>
    <w:rsid w:val="00A0265D"/>
    <w:rsid w:val="00A02E7D"/>
    <w:rsid w:val="00A0314B"/>
    <w:rsid w:val="00A034FE"/>
    <w:rsid w:val="00A03DAA"/>
    <w:rsid w:val="00A05172"/>
    <w:rsid w:val="00A05270"/>
    <w:rsid w:val="00A0590A"/>
    <w:rsid w:val="00A05E2B"/>
    <w:rsid w:val="00A06507"/>
    <w:rsid w:val="00A06A9E"/>
    <w:rsid w:val="00A06C62"/>
    <w:rsid w:val="00A07EFC"/>
    <w:rsid w:val="00A10577"/>
    <w:rsid w:val="00A1103C"/>
    <w:rsid w:val="00A129AB"/>
    <w:rsid w:val="00A138F2"/>
    <w:rsid w:val="00A143AD"/>
    <w:rsid w:val="00A1469F"/>
    <w:rsid w:val="00A14C8D"/>
    <w:rsid w:val="00A14DAC"/>
    <w:rsid w:val="00A156AB"/>
    <w:rsid w:val="00A16A23"/>
    <w:rsid w:val="00A16A7D"/>
    <w:rsid w:val="00A16E43"/>
    <w:rsid w:val="00A16E7A"/>
    <w:rsid w:val="00A16F77"/>
    <w:rsid w:val="00A171F0"/>
    <w:rsid w:val="00A172E4"/>
    <w:rsid w:val="00A21230"/>
    <w:rsid w:val="00A212EE"/>
    <w:rsid w:val="00A21A32"/>
    <w:rsid w:val="00A244AE"/>
    <w:rsid w:val="00A25047"/>
    <w:rsid w:val="00A25641"/>
    <w:rsid w:val="00A257B0"/>
    <w:rsid w:val="00A25E7D"/>
    <w:rsid w:val="00A26879"/>
    <w:rsid w:val="00A26FFC"/>
    <w:rsid w:val="00A27047"/>
    <w:rsid w:val="00A27080"/>
    <w:rsid w:val="00A2786A"/>
    <w:rsid w:val="00A27919"/>
    <w:rsid w:val="00A27D1B"/>
    <w:rsid w:val="00A3066A"/>
    <w:rsid w:val="00A30712"/>
    <w:rsid w:val="00A307CF"/>
    <w:rsid w:val="00A30A7F"/>
    <w:rsid w:val="00A30BCF"/>
    <w:rsid w:val="00A30FF7"/>
    <w:rsid w:val="00A31B6E"/>
    <w:rsid w:val="00A32DEF"/>
    <w:rsid w:val="00A3334E"/>
    <w:rsid w:val="00A33636"/>
    <w:rsid w:val="00A3391B"/>
    <w:rsid w:val="00A33CA0"/>
    <w:rsid w:val="00A3462F"/>
    <w:rsid w:val="00A3530A"/>
    <w:rsid w:val="00A357DE"/>
    <w:rsid w:val="00A35C9E"/>
    <w:rsid w:val="00A3701B"/>
    <w:rsid w:val="00A37164"/>
    <w:rsid w:val="00A37388"/>
    <w:rsid w:val="00A3766F"/>
    <w:rsid w:val="00A37BC1"/>
    <w:rsid w:val="00A40059"/>
    <w:rsid w:val="00A401AA"/>
    <w:rsid w:val="00A4031D"/>
    <w:rsid w:val="00A40EF4"/>
    <w:rsid w:val="00A41394"/>
    <w:rsid w:val="00A41719"/>
    <w:rsid w:val="00A42B30"/>
    <w:rsid w:val="00A447F1"/>
    <w:rsid w:val="00A448AF"/>
    <w:rsid w:val="00A44DD6"/>
    <w:rsid w:val="00A452CB"/>
    <w:rsid w:val="00A46477"/>
    <w:rsid w:val="00A46AF5"/>
    <w:rsid w:val="00A46E13"/>
    <w:rsid w:val="00A479EF"/>
    <w:rsid w:val="00A47C93"/>
    <w:rsid w:val="00A50133"/>
    <w:rsid w:val="00A5112D"/>
    <w:rsid w:val="00A5166A"/>
    <w:rsid w:val="00A51A7D"/>
    <w:rsid w:val="00A52917"/>
    <w:rsid w:val="00A54670"/>
    <w:rsid w:val="00A55274"/>
    <w:rsid w:val="00A55508"/>
    <w:rsid w:val="00A556CE"/>
    <w:rsid w:val="00A55812"/>
    <w:rsid w:val="00A55F55"/>
    <w:rsid w:val="00A569F8"/>
    <w:rsid w:val="00A56A44"/>
    <w:rsid w:val="00A573E3"/>
    <w:rsid w:val="00A5741D"/>
    <w:rsid w:val="00A57738"/>
    <w:rsid w:val="00A57F58"/>
    <w:rsid w:val="00A60ED5"/>
    <w:rsid w:val="00A612EE"/>
    <w:rsid w:val="00A618C2"/>
    <w:rsid w:val="00A6297E"/>
    <w:rsid w:val="00A62AA9"/>
    <w:rsid w:val="00A63538"/>
    <w:rsid w:val="00A6371C"/>
    <w:rsid w:val="00A63A9A"/>
    <w:rsid w:val="00A63AEA"/>
    <w:rsid w:val="00A63E8F"/>
    <w:rsid w:val="00A641FA"/>
    <w:rsid w:val="00A645AB"/>
    <w:rsid w:val="00A6519F"/>
    <w:rsid w:val="00A652C4"/>
    <w:rsid w:val="00A65701"/>
    <w:rsid w:val="00A65F8B"/>
    <w:rsid w:val="00A66045"/>
    <w:rsid w:val="00A66544"/>
    <w:rsid w:val="00A668B8"/>
    <w:rsid w:val="00A669AD"/>
    <w:rsid w:val="00A66DED"/>
    <w:rsid w:val="00A67267"/>
    <w:rsid w:val="00A71256"/>
    <w:rsid w:val="00A72613"/>
    <w:rsid w:val="00A7283E"/>
    <w:rsid w:val="00A72A72"/>
    <w:rsid w:val="00A72E1C"/>
    <w:rsid w:val="00A72E24"/>
    <w:rsid w:val="00A73094"/>
    <w:rsid w:val="00A74B2E"/>
    <w:rsid w:val="00A755C1"/>
    <w:rsid w:val="00A76790"/>
    <w:rsid w:val="00A76A1F"/>
    <w:rsid w:val="00A76CB6"/>
    <w:rsid w:val="00A76D92"/>
    <w:rsid w:val="00A77FA3"/>
    <w:rsid w:val="00A808D5"/>
    <w:rsid w:val="00A815D3"/>
    <w:rsid w:val="00A81742"/>
    <w:rsid w:val="00A82172"/>
    <w:rsid w:val="00A82E1F"/>
    <w:rsid w:val="00A83989"/>
    <w:rsid w:val="00A83D57"/>
    <w:rsid w:val="00A83FF4"/>
    <w:rsid w:val="00A849F8"/>
    <w:rsid w:val="00A849FE"/>
    <w:rsid w:val="00A84B63"/>
    <w:rsid w:val="00A84E2A"/>
    <w:rsid w:val="00A853D7"/>
    <w:rsid w:val="00A85760"/>
    <w:rsid w:val="00A85ACF"/>
    <w:rsid w:val="00A85BA0"/>
    <w:rsid w:val="00A85ECD"/>
    <w:rsid w:val="00A915D9"/>
    <w:rsid w:val="00A91D87"/>
    <w:rsid w:val="00A91D93"/>
    <w:rsid w:val="00A92501"/>
    <w:rsid w:val="00A9270C"/>
    <w:rsid w:val="00A92FB4"/>
    <w:rsid w:val="00A93261"/>
    <w:rsid w:val="00A93ACD"/>
    <w:rsid w:val="00A93BCD"/>
    <w:rsid w:val="00A941C7"/>
    <w:rsid w:val="00A94731"/>
    <w:rsid w:val="00A94B42"/>
    <w:rsid w:val="00A94F84"/>
    <w:rsid w:val="00A95135"/>
    <w:rsid w:val="00A9576C"/>
    <w:rsid w:val="00A95F16"/>
    <w:rsid w:val="00A9686E"/>
    <w:rsid w:val="00A96A4E"/>
    <w:rsid w:val="00A96BE2"/>
    <w:rsid w:val="00A96DCC"/>
    <w:rsid w:val="00A9705F"/>
    <w:rsid w:val="00A978FC"/>
    <w:rsid w:val="00A97E9A"/>
    <w:rsid w:val="00AA0C70"/>
    <w:rsid w:val="00AA0D49"/>
    <w:rsid w:val="00AA0D90"/>
    <w:rsid w:val="00AA0E2A"/>
    <w:rsid w:val="00AA1B38"/>
    <w:rsid w:val="00AA1CA7"/>
    <w:rsid w:val="00AA208F"/>
    <w:rsid w:val="00AA23DE"/>
    <w:rsid w:val="00AA30B0"/>
    <w:rsid w:val="00AA3260"/>
    <w:rsid w:val="00AA4DE4"/>
    <w:rsid w:val="00AA679E"/>
    <w:rsid w:val="00AA71DF"/>
    <w:rsid w:val="00AA7715"/>
    <w:rsid w:val="00AB0E06"/>
    <w:rsid w:val="00AB0F8E"/>
    <w:rsid w:val="00AB1A1F"/>
    <w:rsid w:val="00AB1D82"/>
    <w:rsid w:val="00AB2458"/>
    <w:rsid w:val="00AB255D"/>
    <w:rsid w:val="00AB2FD1"/>
    <w:rsid w:val="00AB3A34"/>
    <w:rsid w:val="00AB4C29"/>
    <w:rsid w:val="00AB4E6D"/>
    <w:rsid w:val="00AB56DB"/>
    <w:rsid w:val="00AB575C"/>
    <w:rsid w:val="00AB57CC"/>
    <w:rsid w:val="00AB5819"/>
    <w:rsid w:val="00AB5A09"/>
    <w:rsid w:val="00AB5BB2"/>
    <w:rsid w:val="00AB5D6F"/>
    <w:rsid w:val="00AB66B5"/>
    <w:rsid w:val="00AB7622"/>
    <w:rsid w:val="00AB77FB"/>
    <w:rsid w:val="00AB7CD3"/>
    <w:rsid w:val="00AC0D9A"/>
    <w:rsid w:val="00AC1116"/>
    <w:rsid w:val="00AC126C"/>
    <w:rsid w:val="00AC14EA"/>
    <w:rsid w:val="00AC20C3"/>
    <w:rsid w:val="00AC387D"/>
    <w:rsid w:val="00AC3DF2"/>
    <w:rsid w:val="00AC3F03"/>
    <w:rsid w:val="00AC4505"/>
    <w:rsid w:val="00AC5F91"/>
    <w:rsid w:val="00AC6848"/>
    <w:rsid w:val="00AC6A9B"/>
    <w:rsid w:val="00AC6E90"/>
    <w:rsid w:val="00AC702E"/>
    <w:rsid w:val="00AC79D5"/>
    <w:rsid w:val="00AD0817"/>
    <w:rsid w:val="00AD08CA"/>
    <w:rsid w:val="00AD0FCB"/>
    <w:rsid w:val="00AD16DF"/>
    <w:rsid w:val="00AD21EB"/>
    <w:rsid w:val="00AD2324"/>
    <w:rsid w:val="00AD2975"/>
    <w:rsid w:val="00AD314B"/>
    <w:rsid w:val="00AD36A5"/>
    <w:rsid w:val="00AD3BD6"/>
    <w:rsid w:val="00AD3C48"/>
    <w:rsid w:val="00AD4421"/>
    <w:rsid w:val="00AD4D48"/>
    <w:rsid w:val="00AD4EF5"/>
    <w:rsid w:val="00AD58E7"/>
    <w:rsid w:val="00AD699C"/>
    <w:rsid w:val="00AD6A95"/>
    <w:rsid w:val="00AD6EEA"/>
    <w:rsid w:val="00AD7601"/>
    <w:rsid w:val="00AD768C"/>
    <w:rsid w:val="00AE05E9"/>
    <w:rsid w:val="00AE2182"/>
    <w:rsid w:val="00AE2780"/>
    <w:rsid w:val="00AE32DB"/>
    <w:rsid w:val="00AE35AC"/>
    <w:rsid w:val="00AE38E8"/>
    <w:rsid w:val="00AE3B70"/>
    <w:rsid w:val="00AE3C81"/>
    <w:rsid w:val="00AE4AE1"/>
    <w:rsid w:val="00AE4C6B"/>
    <w:rsid w:val="00AE529B"/>
    <w:rsid w:val="00AE548A"/>
    <w:rsid w:val="00AE64CB"/>
    <w:rsid w:val="00AE6780"/>
    <w:rsid w:val="00AE6E4A"/>
    <w:rsid w:val="00AE7789"/>
    <w:rsid w:val="00AE7867"/>
    <w:rsid w:val="00AF00F4"/>
    <w:rsid w:val="00AF03CC"/>
    <w:rsid w:val="00AF050E"/>
    <w:rsid w:val="00AF0BF6"/>
    <w:rsid w:val="00AF0E5D"/>
    <w:rsid w:val="00AF0F87"/>
    <w:rsid w:val="00AF1794"/>
    <w:rsid w:val="00AF1FE2"/>
    <w:rsid w:val="00AF24AA"/>
    <w:rsid w:val="00AF2B77"/>
    <w:rsid w:val="00AF3896"/>
    <w:rsid w:val="00AF452C"/>
    <w:rsid w:val="00AF4BA1"/>
    <w:rsid w:val="00AF5303"/>
    <w:rsid w:val="00AF5731"/>
    <w:rsid w:val="00AF5908"/>
    <w:rsid w:val="00AF5DEA"/>
    <w:rsid w:val="00AF5F72"/>
    <w:rsid w:val="00AF66CB"/>
    <w:rsid w:val="00AF67CC"/>
    <w:rsid w:val="00AF71F5"/>
    <w:rsid w:val="00B000AF"/>
    <w:rsid w:val="00B012C3"/>
    <w:rsid w:val="00B01ACD"/>
    <w:rsid w:val="00B02106"/>
    <w:rsid w:val="00B031C5"/>
    <w:rsid w:val="00B03587"/>
    <w:rsid w:val="00B0414B"/>
    <w:rsid w:val="00B04738"/>
    <w:rsid w:val="00B04DEC"/>
    <w:rsid w:val="00B06BD6"/>
    <w:rsid w:val="00B070E6"/>
    <w:rsid w:val="00B07592"/>
    <w:rsid w:val="00B111AC"/>
    <w:rsid w:val="00B11A17"/>
    <w:rsid w:val="00B11CC3"/>
    <w:rsid w:val="00B130CA"/>
    <w:rsid w:val="00B139BA"/>
    <w:rsid w:val="00B1450F"/>
    <w:rsid w:val="00B153D1"/>
    <w:rsid w:val="00B156E7"/>
    <w:rsid w:val="00B15C34"/>
    <w:rsid w:val="00B15E2A"/>
    <w:rsid w:val="00B15E7A"/>
    <w:rsid w:val="00B1601B"/>
    <w:rsid w:val="00B16050"/>
    <w:rsid w:val="00B17166"/>
    <w:rsid w:val="00B174CF"/>
    <w:rsid w:val="00B17614"/>
    <w:rsid w:val="00B17CB5"/>
    <w:rsid w:val="00B17E1A"/>
    <w:rsid w:val="00B2033B"/>
    <w:rsid w:val="00B2065E"/>
    <w:rsid w:val="00B207AD"/>
    <w:rsid w:val="00B20972"/>
    <w:rsid w:val="00B21304"/>
    <w:rsid w:val="00B21797"/>
    <w:rsid w:val="00B217E4"/>
    <w:rsid w:val="00B22755"/>
    <w:rsid w:val="00B229E0"/>
    <w:rsid w:val="00B231D4"/>
    <w:rsid w:val="00B2396A"/>
    <w:rsid w:val="00B23E95"/>
    <w:rsid w:val="00B23FC7"/>
    <w:rsid w:val="00B2414F"/>
    <w:rsid w:val="00B248BA"/>
    <w:rsid w:val="00B24EC0"/>
    <w:rsid w:val="00B25829"/>
    <w:rsid w:val="00B25CCC"/>
    <w:rsid w:val="00B25CD7"/>
    <w:rsid w:val="00B27E0F"/>
    <w:rsid w:val="00B304E0"/>
    <w:rsid w:val="00B307A8"/>
    <w:rsid w:val="00B30E75"/>
    <w:rsid w:val="00B31D37"/>
    <w:rsid w:val="00B32256"/>
    <w:rsid w:val="00B3249C"/>
    <w:rsid w:val="00B325DA"/>
    <w:rsid w:val="00B32C13"/>
    <w:rsid w:val="00B33FA6"/>
    <w:rsid w:val="00B342D7"/>
    <w:rsid w:val="00B34931"/>
    <w:rsid w:val="00B35C9D"/>
    <w:rsid w:val="00B35EF8"/>
    <w:rsid w:val="00B36742"/>
    <w:rsid w:val="00B36CB6"/>
    <w:rsid w:val="00B36D44"/>
    <w:rsid w:val="00B36F9D"/>
    <w:rsid w:val="00B370D2"/>
    <w:rsid w:val="00B3731D"/>
    <w:rsid w:val="00B379E9"/>
    <w:rsid w:val="00B407E4"/>
    <w:rsid w:val="00B40FAB"/>
    <w:rsid w:val="00B41238"/>
    <w:rsid w:val="00B4127A"/>
    <w:rsid w:val="00B4153E"/>
    <w:rsid w:val="00B41E1B"/>
    <w:rsid w:val="00B4373A"/>
    <w:rsid w:val="00B438E3"/>
    <w:rsid w:val="00B439B3"/>
    <w:rsid w:val="00B43C30"/>
    <w:rsid w:val="00B44218"/>
    <w:rsid w:val="00B444CC"/>
    <w:rsid w:val="00B44A85"/>
    <w:rsid w:val="00B44F2C"/>
    <w:rsid w:val="00B45280"/>
    <w:rsid w:val="00B454E0"/>
    <w:rsid w:val="00B459E0"/>
    <w:rsid w:val="00B46232"/>
    <w:rsid w:val="00B464AD"/>
    <w:rsid w:val="00B47750"/>
    <w:rsid w:val="00B47AD0"/>
    <w:rsid w:val="00B50001"/>
    <w:rsid w:val="00B50555"/>
    <w:rsid w:val="00B510D3"/>
    <w:rsid w:val="00B5163F"/>
    <w:rsid w:val="00B517B9"/>
    <w:rsid w:val="00B529D3"/>
    <w:rsid w:val="00B5423A"/>
    <w:rsid w:val="00B54C4B"/>
    <w:rsid w:val="00B551F9"/>
    <w:rsid w:val="00B55EB9"/>
    <w:rsid w:val="00B56E97"/>
    <w:rsid w:val="00B5726D"/>
    <w:rsid w:val="00B576E3"/>
    <w:rsid w:val="00B603C3"/>
    <w:rsid w:val="00B60796"/>
    <w:rsid w:val="00B608D4"/>
    <w:rsid w:val="00B60970"/>
    <w:rsid w:val="00B61DA5"/>
    <w:rsid w:val="00B61F54"/>
    <w:rsid w:val="00B62287"/>
    <w:rsid w:val="00B624A2"/>
    <w:rsid w:val="00B629AB"/>
    <w:rsid w:val="00B62C35"/>
    <w:rsid w:val="00B63148"/>
    <w:rsid w:val="00B63171"/>
    <w:rsid w:val="00B636A4"/>
    <w:rsid w:val="00B64334"/>
    <w:rsid w:val="00B64382"/>
    <w:rsid w:val="00B64460"/>
    <w:rsid w:val="00B659CD"/>
    <w:rsid w:val="00B65D01"/>
    <w:rsid w:val="00B65D0F"/>
    <w:rsid w:val="00B66099"/>
    <w:rsid w:val="00B6624B"/>
    <w:rsid w:val="00B66DB4"/>
    <w:rsid w:val="00B67422"/>
    <w:rsid w:val="00B67714"/>
    <w:rsid w:val="00B7037A"/>
    <w:rsid w:val="00B70554"/>
    <w:rsid w:val="00B70BBC"/>
    <w:rsid w:val="00B714FE"/>
    <w:rsid w:val="00B71609"/>
    <w:rsid w:val="00B7167C"/>
    <w:rsid w:val="00B724E1"/>
    <w:rsid w:val="00B72A0F"/>
    <w:rsid w:val="00B72EB3"/>
    <w:rsid w:val="00B73648"/>
    <w:rsid w:val="00B7392F"/>
    <w:rsid w:val="00B74BC6"/>
    <w:rsid w:val="00B74E8B"/>
    <w:rsid w:val="00B75288"/>
    <w:rsid w:val="00B757D4"/>
    <w:rsid w:val="00B7609C"/>
    <w:rsid w:val="00B76426"/>
    <w:rsid w:val="00B77176"/>
    <w:rsid w:val="00B8089C"/>
    <w:rsid w:val="00B81848"/>
    <w:rsid w:val="00B818D7"/>
    <w:rsid w:val="00B82174"/>
    <w:rsid w:val="00B835F9"/>
    <w:rsid w:val="00B857D5"/>
    <w:rsid w:val="00B86560"/>
    <w:rsid w:val="00B877C9"/>
    <w:rsid w:val="00B8796F"/>
    <w:rsid w:val="00B87C2A"/>
    <w:rsid w:val="00B87DC2"/>
    <w:rsid w:val="00B900BB"/>
    <w:rsid w:val="00B90E12"/>
    <w:rsid w:val="00B91343"/>
    <w:rsid w:val="00B91A7F"/>
    <w:rsid w:val="00B92024"/>
    <w:rsid w:val="00B923BE"/>
    <w:rsid w:val="00B935F3"/>
    <w:rsid w:val="00B9361B"/>
    <w:rsid w:val="00B93AC0"/>
    <w:rsid w:val="00B93C87"/>
    <w:rsid w:val="00B93CEE"/>
    <w:rsid w:val="00B944CE"/>
    <w:rsid w:val="00B94F68"/>
    <w:rsid w:val="00B959B1"/>
    <w:rsid w:val="00B959C2"/>
    <w:rsid w:val="00B962BC"/>
    <w:rsid w:val="00B96C73"/>
    <w:rsid w:val="00B9739D"/>
    <w:rsid w:val="00B9795F"/>
    <w:rsid w:val="00BA037E"/>
    <w:rsid w:val="00BA0736"/>
    <w:rsid w:val="00BA0DC4"/>
    <w:rsid w:val="00BA0F52"/>
    <w:rsid w:val="00BA1952"/>
    <w:rsid w:val="00BA1B4A"/>
    <w:rsid w:val="00BA1E85"/>
    <w:rsid w:val="00BA2CD2"/>
    <w:rsid w:val="00BA3084"/>
    <w:rsid w:val="00BA335A"/>
    <w:rsid w:val="00BA474A"/>
    <w:rsid w:val="00BA4A96"/>
    <w:rsid w:val="00BA4B0F"/>
    <w:rsid w:val="00BA5664"/>
    <w:rsid w:val="00BA59C4"/>
    <w:rsid w:val="00BA5F3B"/>
    <w:rsid w:val="00BA5FB2"/>
    <w:rsid w:val="00BA63BF"/>
    <w:rsid w:val="00BA6DE1"/>
    <w:rsid w:val="00BB0BA1"/>
    <w:rsid w:val="00BB0BAB"/>
    <w:rsid w:val="00BB112F"/>
    <w:rsid w:val="00BB2118"/>
    <w:rsid w:val="00BB2613"/>
    <w:rsid w:val="00BB2CD2"/>
    <w:rsid w:val="00BB3033"/>
    <w:rsid w:val="00BB3680"/>
    <w:rsid w:val="00BB3694"/>
    <w:rsid w:val="00BB4922"/>
    <w:rsid w:val="00BB4971"/>
    <w:rsid w:val="00BB4D5F"/>
    <w:rsid w:val="00BB53AD"/>
    <w:rsid w:val="00BB5BBE"/>
    <w:rsid w:val="00BC0064"/>
    <w:rsid w:val="00BC193A"/>
    <w:rsid w:val="00BC19A3"/>
    <w:rsid w:val="00BC19CC"/>
    <w:rsid w:val="00BC1F8F"/>
    <w:rsid w:val="00BC21AF"/>
    <w:rsid w:val="00BC2714"/>
    <w:rsid w:val="00BC2E2B"/>
    <w:rsid w:val="00BC33C2"/>
    <w:rsid w:val="00BC3BC7"/>
    <w:rsid w:val="00BC4AC4"/>
    <w:rsid w:val="00BC4C67"/>
    <w:rsid w:val="00BC4FEE"/>
    <w:rsid w:val="00BC5142"/>
    <w:rsid w:val="00BC583E"/>
    <w:rsid w:val="00BC641B"/>
    <w:rsid w:val="00BC70BE"/>
    <w:rsid w:val="00BD0E04"/>
    <w:rsid w:val="00BD21E4"/>
    <w:rsid w:val="00BD24B1"/>
    <w:rsid w:val="00BD2728"/>
    <w:rsid w:val="00BD44E6"/>
    <w:rsid w:val="00BD51E8"/>
    <w:rsid w:val="00BD5AED"/>
    <w:rsid w:val="00BD5E3C"/>
    <w:rsid w:val="00BD60D5"/>
    <w:rsid w:val="00BD62B0"/>
    <w:rsid w:val="00BD646D"/>
    <w:rsid w:val="00BD65BF"/>
    <w:rsid w:val="00BD6901"/>
    <w:rsid w:val="00BE00BD"/>
    <w:rsid w:val="00BE08D0"/>
    <w:rsid w:val="00BE2675"/>
    <w:rsid w:val="00BE27ED"/>
    <w:rsid w:val="00BE2A50"/>
    <w:rsid w:val="00BE3262"/>
    <w:rsid w:val="00BE39EA"/>
    <w:rsid w:val="00BE3D27"/>
    <w:rsid w:val="00BE4056"/>
    <w:rsid w:val="00BE4220"/>
    <w:rsid w:val="00BE49B5"/>
    <w:rsid w:val="00BE54CF"/>
    <w:rsid w:val="00BE5E20"/>
    <w:rsid w:val="00BE5F67"/>
    <w:rsid w:val="00BE5F6A"/>
    <w:rsid w:val="00BE60FB"/>
    <w:rsid w:val="00BE62CD"/>
    <w:rsid w:val="00BE6500"/>
    <w:rsid w:val="00BE6612"/>
    <w:rsid w:val="00BE66F8"/>
    <w:rsid w:val="00BE6812"/>
    <w:rsid w:val="00BE7EA0"/>
    <w:rsid w:val="00BF0339"/>
    <w:rsid w:val="00BF045E"/>
    <w:rsid w:val="00BF0586"/>
    <w:rsid w:val="00BF0712"/>
    <w:rsid w:val="00BF0E17"/>
    <w:rsid w:val="00BF0F2B"/>
    <w:rsid w:val="00BF127D"/>
    <w:rsid w:val="00BF14B7"/>
    <w:rsid w:val="00BF1C0C"/>
    <w:rsid w:val="00BF2BB9"/>
    <w:rsid w:val="00BF361B"/>
    <w:rsid w:val="00BF3B57"/>
    <w:rsid w:val="00BF46C5"/>
    <w:rsid w:val="00BF4A02"/>
    <w:rsid w:val="00BF4B88"/>
    <w:rsid w:val="00BF528F"/>
    <w:rsid w:val="00BF590C"/>
    <w:rsid w:val="00BF6201"/>
    <w:rsid w:val="00BF6E45"/>
    <w:rsid w:val="00BF71FF"/>
    <w:rsid w:val="00BF7429"/>
    <w:rsid w:val="00BF7B2B"/>
    <w:rsid w:val="00BF7C56"/>
    <w:rsid w:val="00C00384"/>
    <w:rsid w:val="00C00428"/>
    <w:rsid w:val="00C01297"/>
    <w:rsid w:val="00C018D1"/>
    <w:rsid w:val="00C02018"/>
    <w:rsid w:val="00C028FB"/>
    <w:rsid w:val="00C02B4D"/>
    <w:rsid w:val="00C02EF8"/>
    <w:rsid w:val="00C0309B"/>
    <w:rsid w:val="00C03616"/>
    <w:rsid w:val="00C03CC9"/>
    <w:rsid w:val="00C04494"/>
    <w:rsid w:val="00C0460A"/>
    <w:rsid w:val="00C04A57"/>
    <w:rsid w:val="00C04C55"/>
    <w:rsid w:val="00C0588D"/>
    <w:rsid w:val="00C05A08"/>
    <w:rsid w:val="00C05CB0"/>
    <w:rsid w:val="00C063E0"/>
    <w:rsid w:val="00C07878"/>
    <w:rsid w:val="00C079A4"/>
    <w:rsid w:val="00C10190"/>
    <w:rsid w:val="00C11039"/>
    <w:rsid w:val="00C11224"/>
    <w:rsid w:val="00C11AB6"/>
    <w:rsid w:val="00C12064"/>
    <w:rsid w:val="00C12A15"/>
    <w:rsid w:val="00C12A3D"/>
    <w:rsid w:val="00C12D50"/>
    <w:rsid w:val="00C13EBA"/>
    <w:rsid w:val="00C149AF"/>
    <w:rsid w:val="00C14A2D"/>
    <w:rsid w:val="00C14FAD"/>
    <w:rsid w:val="00C150DD"/>
    <w:rsid w:val="00C151B7"/>
    <w:rsid w:val="00C154B4"/>
    <w:rsid w:val="00C156AC"/>
    <w:rsid w:val="00C15AC2"/>
    <w:rsid w:val="00C1614C"/>
    <w:rsid w:val="00C165F7"/>
    <w:rsid w:val="00C16C01"/>
    <w:rsid w:val="00C179C0"/>
    <w:rsid w:val="00C20561"/>
    <w:rsid w:val="00C20C58"/>
    <w:rsid w:val="00C2131A"/>
    <w:rsid w:val="00C2142D"/>
    <w:rsid w:val="00C219BD"/>
    <w:rsid w:val="00C22BB7"/>
    <w:rsid w:val="00C22F10"/>
    <w:rsid w:val="00C23496"/>
    <w:rsid w:val="00C23834"/>
    <w:rsid w:val="00C23924"/>
    <w:rsid w:val="00C24E38"/>
    <w:rsid w:val="00C25147"/>
    <w:rsid w:val="00C25F3F"/>
    <w:rsid w:val="00C266EB"/>
    <w:rsid w:val="00C2708E"/>
    <w:rsid w:val="00C30821"/>
    <w:rsid w:val="00C312F1"/>
    <w:rsid w:val="00C3178F"/>
    <w:rsid w:val="00C31BBA"/>
    <w:rsid w:val="00C31C73"/>
    <w:rsid w:val="00C327F1"/>
    <w:rsid w:val="00C32994"/>
    <w:rsid w:val="00C32FBE"/>
    <w:rsid w:val="00C34BA5"/>
    <w:rsid w:val="00C35316"/>
    <w:rsid w:val="00C353B1"/>
    <w:rsid w:val="00C354A4"/>
    <w:rsid w:val="00C35D52"/>
    <w:rsid w:val="00C36081"/>
    <w:rsid w:val="00C374ED"/>
    <w:rsid w:val="00C37627"/>
    <w:rsid w:val="00C3776E"/>
    <w:rsid w:val="00C403AE"/>
    <w:rsid w:val="00C40984"/>
    <w:rsid w:val="00C41134"/>
    <w:rsid w:val="00C41EE6"/>
    <w:rsid w:val="00C43607"/>
    <w:rsid w:val="00C43784"/>
    <w:rsid w:val="00C4423B"/>
    <w:rsid w:val="00C4452E"/>
    <w:rsid w:val="00C4493F"/>
    <w:rsid w:val="00C44E69"/>
    <w:rsid w:val="00C4708C"/>
    <w:rsid w:val="00C47155"/>
    <w:rsid w:val="00C475CD"/>
    <w:rsid w:val="00C477D2"/>
    <w:rsid w:val="00C47E62"/>
    <w:rsid w:val="00C504A2"/>
    <w:rsid w:val="00C50585"/>
    <w:rsid w:val="00C51250"/>
    <w:rsid w:val="00C516BA"/>
    <w:rsid w:val="00C51F01"/>
    <w:rsid w:val="00C5215B"/>
    <w:rsid w:val="00C52CB2"/>
    <w:rsid w:val="00C52F09"/>
    <w:rsid w:val="00C537BD"/>
    <w:rsid w:val="00C53A58"/>
    <w:rsid w:val="00C545B9"/>
    <w:rsid w:val="00C54775"/>
    <w:rsid w:val="00C549AC"/>
    <w:rsid w:val="00C54A3B"/>
    <w:rsid w:val="00C54A83"/>
    <w:rsid w:val="00C54CDF"/>
    <w:rsid w:val="00C5515A"/>
    <w:rsid w:val="00C55355"/>
    <w:rsid w:val="00C56540"/>
    <w:rsid w:val="00C577F9"/>
    <w:rsid w:val="00C57871"/>
    <w:rsid w:val="00C57983"/>
    <w:rsid w:val="00C600AB"/>
    <w:rsid w:val="00C60BD4"/>
    <w:rsid w:val="00C62191"/>
    <w:rsid w:val="00C62232"/>
    <w:rsid w:val="00C62FDD"/>
    <w:rsid w:val="00C63465"/>
    <w:rsid w:val="00C6383F"/>
    <w:rsid w:val="00C63CFF"/>
    <w:rsid w:val="00C63FF5"/>
    <w:rsid w:val="00C64CFC"/>
    <w:rsid w:val="00C66AA9"/>
    <w:rsid w:val="00C67C1B"/>
    <w:rsid w:val="00C7029C"/>
    <w:rsid w:val="00C715FF"/>
    <w:rsid w:val="00C723FC"/>
    <w:rsid w:val="00C73185"/>
    <w:rsid w:val="00C73B59"/>
    <w:rsid w:val="00C73E1A"/>
    <w:rsid w:val="00C74378"/>
    <w:rsid w:val="00C74FF6"/>
    <w:rsid w:val="00C75686"/>
    <w:rsid w:val="00C756F1"/>
    <w:rsid w:val="00C75CD3"/>
    <w:rsid w:val="00C75D92"/>
    <w:rsid w:val="00C763B6"/>
    <w:rsid w:val="00C77CE9"/>
    <w:rsid w:val="00C80BD6"/>
    <w:rsid w:val="00C813CF"/>
    <w:rsid w:val="00C8207B"/>
    <w:rsid w:val="00C82AA4"/>
    <w:rsid w:val="00C83BA4"/>
    <w:rsid w:val="00C84543"/>
    <w:rsid w:val="00C84C87"/>
    <w:rsid w:val="00C851B9"/>
    <w:rsid w:val="00C85994"/>
    <w:rsid w:val="00C860AF"/>
    <w:rsid w:val="00C862E5"/>
    <w:rsid w:val="00C87342"/>
    <w:rsid w:val="00C87899"/>
    <w:rsid w:val="00C8791D"/>
    <w:rsid w:val="00C90D31"/>
    <w:rsid w:val="00C90F48"/>
    <w:rsid w:val="00C912B6"/>
    <w:rsid w:val="00C91385"/>
    <w:rsid w:val="00C918E2"/>
    <w:rsid w:val="00C925BB"/>
    <w:rsid w:val="00C92AEF"/>
    <w:rsid w:val="00C92DAF"/>
    <w:rsid w:val="00C934CF"/>
    <w:rsid w:val="00C9359E"/>
    <w:rsid w:val="00C93EA7"/>
    <w:rsid w:val="00C945F5"/>
    <w:rsid w:val="00C956A9"/>
    <w:rsid w:val="00C95994"/>
    <w:rsid w:val="00C959E0"/>
    <w:rsid w:val="00C96093"/>
    <w:rsid w:val="00C961B7"/>
    <w:rsid w:val="00C964DB"/>
    <w:rsid w:val="00C96BD1"/>
    <w:rsid w:val="00C97367"/>
    <w:rsid w:val="00CA03FE"/>
    <w:rsid w:val="00CA1294"/>
    <w:rsid w:val="00CA1E20"/>
    <w:rsid w:val="00CA1ED5"/>
    <w:rsid w:val="00CA2508"/>
    <w:rsid w:val="00CA29C5"/>
    <w:rsid w:val="00CA29E8"/>
    <w:rsid w:val="00CA2B18"/>
    <w:rsid w:val="00CA2E7D"/>
    <w:rsid w:val="00CA327E"/>
    <w:rsid w:val="00CA3993"/>
    <w:rsid w:val="00CA4409"/>
    <w:rsid w:val="00CA4585"/>
    <w:rsid w:val="00CA55CE"/>
    <w:rsid w:val="00CA5D17"/>
    <w:rsid w:val="00CA5FB9"/>
    <w:rsid w:val="00CA63F9"/>
    <w:rsid w:val="00CA6A43"/>
    <w:rsid w:val="00CA78D1"/>
    <w:rsid w:val="00CB0A58"/>
    <w:rsid w:val="00CB0C30"/>
    <w:rsid w:val="00CB140D"/>
    <w:rsid w:val="00CB1932"/>
    <w:rsid w:val="00CB1EC4"/>
    <w:rsid w:val="00CB229D"/>
    <w:rsid w:val="00CB2C5F"/>
    <w:rsid w:val="00CB2EA5"/>
    <w:rsid w:val="00CB2FCB"/>
    <w:rsid w:val="00CB300C"/>
    <w:rsid w:val="00CB3160"/>
    <w:rsid w:val="00CB33A2"/>
    <w:rsid w:val="00CB3AEA"/>
    <w:rsid w:val="00CB3DCF"/>
    <w:rsid w:val="00CB40B2"/>
    <w:rsid w:val="00CB4903"/>
    <w:rsid w:val="00CB4C4E"/>
    <w:rsid w:val="00CB507D"/>
    <w:rsid w:val="00CB584D"/>
    <w:rsid w:val="00CB5FB7"/>
    <w:rsid w:val="00CB63AC"/>
    <w:rsid w:val="00CB790A"/>
    <w:rsid w:val="00CB7B86"/>
    <w:rsid w:val="00CC0253"/>
    <w:rsid w:val="00CC0373"/>
    <w:rsid w:val="00CC14E6"/>
    <w:rsid w:val="00CC190C"/>
    <w:rsid w:val="00CC1FD8"/>
    <w:rsid w:val="00CC22B4"/>
    <w:rsid w:val="00CC290F"/>
    <w:rsid w:val="00CC2A75"/>
    <w:rsid w:val="00CC39CE"/>
    <w:rsid w:val="00CC4CEF"/>
    <w:rsid w:val="00CC5128"/>
    <w:rsid w:val="00CC517D"/>
    <w:rsid w:val="00CC53DE"/>
    <w:rsid w:val="00CC56FD"/>
    <w:rsid w:val="00CC5771"/>
    <w:rsid w:val="00CC5BED"/>
    <w:rsid w:val="00CC5DE0"/>
    <w:rsid w:val="00CC6EBE"/>
    <w:rsid w:val="00CC7338"/>
    <w:rsid w:val="00CC768F"/>
    <w:rsid w:val="00CC7B15"/>
    <w:rsid w:val="00CD0735"/>
    <w:rsid w:val="00CD09D1"/>
    <w:rsid w:val="00CD0C29"/>
    <w:rsid w:val="00CD2C32"/>
    <w:rsid w:val="00CD32F3"/>
    <w:rsid w:val="00CD3A84"/>
    <w:rsid w:val="00CD4405"/>
    <w:rsid w:val="00CD4693"/>
    <w:rsid w:val="00CD535D"/>
    <w:rsid w:val="00CD5F4F"/>
    <w:rsid w:val="00CD67F1"/>
    <w:rsid w:val="00CE0216"/>
    <w:rsid w:val="00CE0255"/>
    <w:rsid w:val="00CE0669"/>
    <w:rsid w:val="00CE0E44"/>
    <w:rsid w:val="00CE0ECE"/>
    <w:rsid w:val="00CE1E82"/>
    <w:rsid w:val="00CE2047"/>
    <w:rsid w:val="00CE20C7"/>
    <w:rsid w:val="00CE26B5"/>
    <w:rsid w:val="00CE2BFE"/>
    <w:rsid w:val="00CE34AB"/>
    <w:rsid w:val="00CE3923"/>
    <w:rsid w:val="00CE3F6E"/>
    <w:rsid w:val="00CE4122"/>
    <w:rsid w:val="00CE43B3"/>
    <w:rsid w:val="00CE473A"/>
    <w:rsid w:val="00CE493F"/>
    <w:rsid w:val="00CE5143"/>
    <w:rsid w:val="00CE5FDD"/>
    <w:rsid w:val="00CE7025"/>
    <w:rsid w:val="00CE723D"/>
    <w:rsid w:val="00CE73C9"/>
    <w:rsid w:val="00CE745E"/>
    <w:rsid w:val="00CE78F5"/>
    <w:rsid w:val="00CE7D4D"/>
    <w:rsid w:val="00CF0569"/>
    <w:rsid w:val="00CF1870"/>
    <w:rsid w:val="00CF1A6D"/>
    <w:rsid w:val="00CF1C2F"/>
    <w:rsid w:val="00CF1E66"/>
    <w:rsid w:val="00CF207E"/>
    <w:rsid w:val="00CF32FB"/>
    <w:rsid w:val="00CF358D"/>
    <w:rsid w:val="00CF41DE"/>
    <w:rsid w:val="00CF4A37"/>
    <w:rsid w:val="00CF5CAE"/>
    <w:rsid w:val="00CF63FC"/>
    <w:rsid w:val="00CF6432"/>
    <w:rsid w:val="00CF74B0"/>
    <w:rsid w:val="00CF7947"/>
    <w:rsid w:val="00CF7A15"/>
    <w:rsid w:val="00CF7B89"/>
    <w:rsid w:val="00CF7F0E"/>
    <w:rsid w:val="00CF7F5A"/>
    <w:rsid w:val="00D00792"/>
    <w:rsid w:val="00D00B98"/>
    <w:rsid w:val="00D016A4"/>
    <w:rsid w:val="00D01F75"/>
    <w:rsid w:val="00D02502"/>
    <w:rsid w:val="00D02C76"/>
    <w:rsid w:val="00D04066"/>
    <w:rsid w:val="00D04F56"/>
    <w:rsid w:val="00D0509C"/>
    <w:rsid w:val="00D062ED"/>
    <w:rsid w:val="00D066B0"/>
    <w:rsid w:val="00D066B5"/>
    <w:rsid w:val="00D07BA0"/>
    <w:rsid w:val="00D07ECA"/>
    <w:rsid w:val="00D07FE1"/>
    <w:rsid w:val="00D10080"/>
    <w:rsid w:val="00D10154"/>
    <w:rsid w:val="00D1050C"/>
    <w:rsid w:val="00D1055E"/>
    <w:rsid w:val="00D10DB7"/>
    <w:rsid w:val="00D111C2"/>
    <w:rsid w:val="00D116BF"/>
    <w:rsid w:val="00D11759"/>
    <w:rsid w:val="00D13140"/>
    <w:rsid w:val="00D13854"/>
    <w:rsid w:val="00D13F16"/>
    <w:rsid w:val="00D149B0"/>
    <w:rsid w:val="00D14B02"/>
    <w:rsid w:val="00D14DEC"/>
    <w:rsid w:val="00D1588E"/>
    <w:rsid w:val="00D15F93"/>
    <w:rsid w:val="00D16BAC"/>
    <w:rsid w:val="00D175D6"/>
    <w:rsid w:val="00D177B5"/>
    <w:rsid w:val="00D17E8E"/>
    <w:rsid w:val="00D202EF"/>
    <w:rsid w:val="00D2063D"/>
    <w:rsid w:val="00D2108E"/>
    <w:rsid w:val="00D2118C"/>
    <w:rsid w:val="00D213C3"/>
    <w:rsid w:val="00D2151B"/>
    <w:rsid w:val="00D21525"/>
    <w:rsid w:val="00D21C26"/>
    <w:rsid w:val="00D22951"/>
    <w:rsid w:val="00D234BB"/>
    <w:rsid w:val="00D25886"/>
    <w:rsid w:val="00D25ED6"/>
    <w:rsid w:val="00D26571"/>
    <w:rsid w:val="00D26915"/>
    <w:rsid w:val="00D278C4"/>
    <w:rsid w:val="00D301D8"/>
    <w:rsid w:val="00D306D3"/>
    <w:rsid w:val="00D324ED"/>
    <w:rsid w:val="00D32717"/>
    <w:rsid w:val="00D32E96"/>
    <w:rsid w:val="00D33698"/>
    <w:rsid w:val="00D338DE"/>
    <w:rsid w:val="00D35441"/>
    <w:rsid w:val="00D35F1B"/>
    <w:rsid w:val="00D360F1"/>
    <w:rsid w:val="00D37946"/>
    <w:rsid w:val="00D4043B"/>
    <w:rsid w:val="00D41FCE"/>
    <w:rsid w:val="00D420C5"/>
    <w:rsid w:val="00D42308"/>
    <w:rsid w:val="00D43059"/>
    <w:rsid w:val="00D431FC"/>
    <w:rsid w:val="00D44BE9"/>
    <w:rsid w:val="00D451CC"/>
    <w:rsid w:val="00D453F4"/>
    <w:rsid w:val="00D45882"/>
    <w:rsid w:val="00D45C9E"/>
    <w:rsid w:val="00D461EB"/>
    <w:rsid w:val="00D472AA"/>
    <w:rsid w:val="00D476F6"/>
    <w:rsid w:val="00D47BEB"/>
    <w:rsid w:val="00D50AC1"/>
    <w:rsid w:val="00D50F20"/>
    <w:rsid w:val="00D5120B"/>
    <w:rsid w:val="00D5152D"/>
    <w:rsid w:val="00D529B9"/>
    <w:rsid w:val="00D53275"/>
    <w:rsid w:val="00D543A8"/>
    <w:rsid w:val="00D55DEC"/>
    <w:rsid w:val="00D55F62"/>
    <w:rsid w:val="00D56010"/>
    <w:rsid w:val="00D5726A"/>
    <w:rsid w:val="00D573F7"/>
    <w:rsid w:val="00D5748B"/>
    <w:rsid w:val="00D57F1E"/>
    <w:rsid w:val="00D60F7E"/>
    <w:rsid w:val="00D62A0A"/>
    <w:rsid w:val="00D62B56"/>
    <w:rsid w:val="00D63428"/>
    <w:rsid w:val="00D64364"/>
    <w:rsid w:val="00D64432"/>
    <w:rsid w:val="00D65499"/>
    <w:rsid w:val="00D65F8E"/>
    <w:rsid w:val="00D665A6"/>
    <w:rsid w:val="00D666DF"/>
    <w:rsid w:val="00D6702F"/>
    <w:rsid w:val="00D67547"/>
    <w:rsid w:val="00D679DE"/>
    <w:rsid w:val="00D67EAF"/>
    <w:rsid w:val="00D70518"/>
    <w:rsid w:val="00D7067B"/>
    <w:rsid w:val="00D70E65"/>
    <w:rsid w:val="00D7281C"/>
    <w:rsid w:val="00D72FC6"/>
    <w:rsid w:val="00D736DF"/>
    <w:rsid w:val="00D7417C"/>
    <w:rsid w:val="00D7504C"/>
    <w:rsid w:val="00D75AEF"/>
    <w:rsid w:val="00D75D10"/>
    <w:rsid w:val="00D76786"/>
    <w:rsid w:val="00D76A76"/>
    <w:rsid w:val="00D77F06"/>
    <w:rsid w:val="00D8016B"/>
    <w:rsid w:val="00D801BF"/>
    <w:rsid w:val="00D802E5"/>
    <w:rsid w:val="00D80D46"/>
    <w:rsid w:val="00D80E44"/>
    <w:rsid w:val="00D81D47"/>
    <w:rsid w:val="00D82F9C"/>
    <w:rsid w:val="00D8390E"/>
    <w:rsid w:val="00D83D82"/>
    <w:rsid w:val="00D84F5E"/>
    <w:rsid w:val="00D854AF"/>
    <w:rsid w:val="00D85648"/>
    <w:rsid w:val="00D857C7"/>
    <w:rsid w:val="00D86436"/>
    <w:rsid w:val="00D868A5"/>
    <w:rsid w:val="00D86A88"/>
    <w:rsid w:val="00D86EF9"/>
    <w:rsid w:val="00D90357"/>
    <w:rsid w:val="00D90DDC"/>
    <w:rsid w:val="00D91440"/>
    <w:rsid w:val="00D91F0F"/>
    <w:rsid w:val="00D92E1C"/>
    <w:rsid w:val="00D93A78"/>
    <w:rsid w:val="00D93C1D"/>
    <w:rsid w:val="00D955F3"/>
    <w:rsid w:val="00D9637F"/>
    <w:rsid w:val="00D96A28"/>
    <w:rsid w:val="00D96D4E"/>
    <w:rsid w:val="00D96F4D"/>
    <w:rsid w:val="00D97261"/>
    <w:rsid w:val="00D97448"/>
    <w:rsid w:val="00D974F6"/>
    <w:rsid w:val="00D97C9E"/>
    <w:rsid w:val="00DA0AF7"/>
    <w:rsid w:val="00DA132C"/>
    <w:rsid w:val="00DA135F"/>
    <w:rsid w:val="00DA13C9"/>
    <w:rsid w:val="00DA1873"/>
    <w:rsid w:val="00DA2C98"/>
    <w:rsid w:val="00DA42E5"/>
    <w:rsid w:val="00DA56E4"/>
    <w:rsid w:val="00DA5A12"/>
    <w:rsid w:val="00DA5B3A"/>
    <w:rsid w:val="00DA753F"/>
    <w:rsid w:val="00DA781C"/>
    <w:rsid w:val="00DB0922"/>
    <w:rsid w:val="00DB0B58"/>
    <w:rsid w:val="00DB0C0B"/>
    <w:rsid w:val="00DB0EC7"/>
    <w:rsid w:val="00DB11C8"/>
    <w:rsid w:val="00DB18AD"/>
    <w:rsid w:val="00DB1A97"/>
    <w:rsid w:val="00DB1DA2"/>
    <w:rsid w:val="00DB2A6E"/>
    <w:rsid w:val="00DB2F98"/>
    <w:rsid w:val="00DB4384"/>
    <w:rsid w:val="00DB46FA"/>
    <w:rsid w:val="00DB566D"/>
    <w:rsid w:val="00DB66B9"/>
    <w:rsid w:val="00DB66C5"/>
    <w:rsid w:val="00DB699F"/>
    <w:rsid w:val="00DB7742"/>
    <w:rsid w:val="00DB799C"/>
    <w:rsid w:val="00DC145B"/>
    <w:rsid w:val="00DC17E8"/>
    <w:rsid w:val="00DC26B0"/>
    <w:rsid w:val="00DC32C9"/>
    <w:rsid w:val="00DC3447"/>
    <w:rsid w:val="00DC38A9"/>
    <w:rsid w:val="00DC3996"/>
    <w:rsid w:val="00DC42E4"/>
    <w:rsid w:val="00DC4551"/>
    <w:rsid w:val="00DC4628"/>
    <w:rsid w:val="00DC46DE"/>
    <w:rsid w:val="00DC4AA9"/>
    <w:rsid w:val="00DC50A6"/>
    <w:rsid w:val="00DC5642"/>
    <w:rsid w:val="00DC5AF9"/>
    <w:rsid w:val="00DC60DA"/>
    <w:rsid w:val="00DC74E0"/>
    <w:rsid w:val="00DC765E"/>
    <w:rsid w:val="00DD06D0"/>
    <w:rsid w:val="00DD0BBB"/>
    <w:rsid w:val="00DD155D"/>
    <w:rsid w:val="00DD1941"/>
    <w:rsid w:val="00DD194B"/>
    <w:rsid w:val="00DD1C68"/>
    <w:rsid w:val="00DD23E0"/>
    <w:rsid w:val="00DD259A"/>
    <w:rsid w:val="00DD27DD"/>
    <w:rsid w:val="00DD2DA1"/>
    <w:rsid w:val="00DD33B8"/>
    <w:rsid w:val="00DD3CA3"/>
    <w:rsid w:val="00DD41C0"/>
    <w:rsid w:val="00DD4303"/>
    <w:rsid w:val="00DD5318"/>
    <w:rsid w:val="00DD5F53"/>
    <w:rsid w:val="00DD71A1"/>
    <w:rsid w:val="00DD7B58"/>
    <w:rsid w:val="00DE09E5"/>
    <w:rsid w:val="00DE0E29"/>
    <w:rsid w:val="00DE12D7"/>
    <w:rsid w:val="00DE13B1"/>
    <w:rsid w:val="00DE1E21"/>
    <w:rsid w:val="00DE1EC9"/>
    <w:rsid w:val="00DE243A"/>
    <w:rsid w:val="00DE2C68"/>
    <w:rsid w:val="00DE3328"/>
    <w:rsid w:val="00DE3DE5"/>
    <w:rsid w:val="00DE45E9"/>
    <w:rsid w:val="00DE49C2"/>
    <w:rsid w:val="00DE5CB6"/>
    <w:rsid w:val="00DE6E96"/>
    <w:rsid w:val="00DE748D"/>
    <w:rsid w:val="00DE77CD"/>
    <w:rsid w:val="00DF0230"/>
    <w:rsid w:val="00DF11E3"/>
    <w:rsid w:val="00DF1840"/>
    <w:rsid w:val="00DF439E"/>
    <w:rsid w:val="00DF5754"/>
    <w:rsid w:val="00DF5E59"/>
    <w:rsid w:val="00DF6D9F"/>
    <w:rsid w:val="00DF6E50"/>
    <w:rsid w:val="00DF7190"/>
    <w:rsid w:val="00DF7766"/>
    <w:rsid w:val="00DF7E6F"/>
    <w:rsid w:val="00E0099B"/>
    <w:rsid w:val="00E01294"/>
    <w:rsid w:val="00E01316"/>
    <w:rsid w:val="00E01D38"/>
    <w:rsid w:val="00E02C2B"/>
    <w:rsid w:val="00E030AF"/>
    <w:rsid w:val="00E03688"/>
    <w:rsid w:val="00E04162"/>
    <w:rsid w:val="00E04945"/>
    <w:rsid w:val="00E04BCD"/>
    <w:rsid w:val="00E060CE"/>
    <w:rsid w:val="00E06C49"/>
    <w:rsid w:val="00E0777A"/>
    <w:rsid w:val="00E07B77"/>
    <w:rsid w:val="00E07E9E"/>
    <w:rsid w:val="00E07F3A"/>
    <w:rsid w:val="00E07FDE"/>
    <w:rsid w:val="00E10320"/>
    <w:rsid w:val="00E1055A"/>
    <w:rsid w:val="00E10AAF"/>
    <w:rsid w:val="00E10B53"/>
    <w:rsid w:val="00E10C36"/>
    <w:rsid w:val="00E11098"/>
    <w:rsid w:val="00E1132F"/>
    <w:rsid w:val="00E11B3E"/>
    <w:rsid w:val="00E11BEF"/>
    <w:rsid w:val="00E11F8C"/>
    <w:rsid w:val="00E125BE"/>
    <w:rsid w:val="00E1282E"/>
    <w:rsid w:val="00E13657"/>
    <w:rsid w:val="00E13911"/>
    <w:rsid w:val="00E13C13"/>
    <w:rsid w:val="00E13DFB"/>
    <w:rsid w:val="00E1406F"/>
    <w:rsid w:val="00E15308"/>
    <w:rsid w:val="00E15546"/>
    <w:rsid w:val="00E156A3"/>
    <w:rsid w:val="00E16112"/>
    <w:rsid w:val="00E16444"/>
    <w:rsid w:val="00E165FC"/>
    <w:rsid w:val="00E16A78"/>
    <w:rsid w:val="00E173BB"/>
    <w:rsid w:val="00E17CB3"/>
    <w:rsid w:val="00E2015F"/>
    <w:rsid w:val="00E201AE"/>
    <w:rsid w:val="00E20710"/>
    <w:rsid w:val="00E20B9C"/>
    <w:rsid w:val="00E21366"/>
    <w:rsid w:val="00E21375"/>
    <w:rsid w:val="00E22D02"/>
    <w:rsid w:val="00E24168"/>
    <w:rsid w:val="00E242DC"/>
    <w:rsid w:val="00E24565"/>
    <w:rsid w:val="00E24F7E"/>
    <w:rsid w:val="00E24FC6"/>
    <w:rsid w:val="00E2525C"/>
    <w:rsid w:val="00E2642B"/>
    <w:rsid w:val="00E26808"/>
    <w:rsid w:val="00E26A76"/>
    <w:rsid w:val="00E27C3F"/>
    <w:rsid w:val="00E3062D"/>
    <w:rsid w:val="00E3134B"/>
    <w:rsid w:val="00E32493"/>
    <w:rsid w:val="00E337EC"/>
    <w:rsid w:val="00E34BEE"/>
    <w:rsid w:val="00E35236"/>
    <w:rsid w:val="00E35462"/>
    <w:rsid w:val="00E35F97"/>
    <w:rsid w:val="00E362E6"/>
    <w:rsid w:val="00E36894"/>
    <w:rsid w:val="00E37977"/>
    <w:rsid w:val="00E37DB8"/>
    <w:rsid w:val="00E37F74"/>
    <w:rsid w:val="00E40249"/>
    <w:rsid w:val="00E4046B"/>
    <w:rsid w:val="00E4093C"/>
    <w:rsid w:val="00E409C8"/>
    <w:rsid w:val="00E40A9B"/>
    <w:rsid w:val="00E40B03"/>
    <w:rsid w:val="00E41857"/>
    <w:rsid w:val="00E41B8B"/>
    <w:rsid w:val="00E42A96"/>
    <w:rsid w:val="00E42EA7"/>
    <w:rsid w:val="00E44439"/>
    <w:rsid w:val="00E445DD"/>
    <w:rsid w:val="00E447D9"/>
    <w:rsid w:val="00E44D3C"/>
    <w:rsid w:val="00E451D1"/>
    <w:rsid w:val="00E45CFA"/>
    <w:rsid w:val="00E4636D"/>
    <w:rsid w:val="00E46997"/>
    <w:rsid w:val="00E4753C"/>
    <w:rsid w:val="00E47D3C"/>
    <w:rsid w:val="00E50E79"/>
    <w:rsid w:val="00E51994"/>
    <w:rsid w:val="00E51D50"/>
    <w:rsid w:val="00E51EAB"/>
    <w:rsid w:val="00E52233"/>
    <w:rsid w:val="00E5237C"/>
    <w:rsid w:val="00E529DA"/>
    <w:rsid w:val="00E52EED"/>
    <w:rsid w:val="00E53488"/>
    <w:rsid w:val="00E5356C"/>
    <w:rsid w:val="00E53972"/>
    <w:rsid w:val="00E53B51"/>
    <w:rsid w:val="00E53EC1"/>
    <w:rsid w:val="00E5412C"/>
    <w:rsid w:val="00E54355"/>
    <w:rsid w:val="00E5500D"/>
    <w:rsid w:val="00E559C7"/>
    <w:rsid w:val="00E55CB8"/>
    <w:rsid w:val="00E56325"/>
    <w:rsid w:val="00E563CD"/>
    <w:rsid w:val="00E56AD4"/>
    <w:rsid w:val="00E56C1E"/>
    <w:rsid w:val="00E57D60"/>
    <w:rsid w:val="00E57F31"/>
    <w:rsid w:val="00E60D97"/>
    <w:rsid w:val="00E61197"/>
    <w:rsid w:val="00E61FAF"/>
    <w:rsid w:val="00E62AFB"/>
    <w:rsid w:val="00E62EDA"/>
    <w:rsid w:val="00E6305B"/>
    <w:rsid w:val="00E6378A"/>
    <w:rsid w:val="00E63BE9"/>
    <w:rsid w:val="00E647F6"/>
    <w:rsid w:val="00E64A77"/>
    <w:rsid w:val="00E65262"/>
    <w:rsid w:val="00E6545A"/>
    <w:rsid w:val="00E65A86"/>
    <w:rsid w:val="00E65DFB"/>
    <w:rsid w:val="00E6760C"/>
    <w:rsid w:val="00E7001D"/>
    <w:rsid w:val="00E70236"/>
    <w:rsid w:val="00E70276"/>
    <w:rsid w:val="00E70796"/>
    <w:rsid w:val="00E70BA9"/>
    <w:rsid w:val="00E71C94"/>
    <w:rsid w:val="00E7248A"/>
    <w:rsid w:val="00E724B5"/>
    <w:rsid w:val="00E7421E"/>
    <w:rsid w:val="00E7493A"/>
    <w:rsid w:val="00E74B1B"/>
    <w:rsid w:val="00E74F8E"/>
    <w:rsid w:val="00E756F0"/>
    <w:rsid w:val="00E757BB"/>
    <w:rsid w:val="00E76C53"/>
    <w:rsid w:val="00E77804"/>
    <w:rsid w:val="00E8046D"/>
    <w:rsid w:val="00E805EC"/>
    <w:rsid w:val="00E80671"/>
    <w:rsid w:val="00E814CA"/>
    <w:rsid w:val="00E8199D"/>
    <w:rsid w:val="00E82B2B"/>
    <w:rsid w:val="00E8304F"/>
    <w:rsid w:val="00E83E7D"/>
    <w:rsid w:val="00E8404D"/>
    <w:rsid w:val="00E842B4"/>
    <w:rsid w:val="00E844AB"/>
    <w:rsid w:val="00E8457D"/>
    <w:rsid w:val="00E84FB2"/>
    <w:rsid w:val="00E858CA"/>
    <w:rsid w:val="00E85DB6"/>
    <w:rsid w:val="00E86305"/>
    <w:rsid w:val="00E86E6A"/>
    <w:rsid w:val="00E87262"/>
    <w:rsid w:val="00E87768"/>
    <w:rsid w:val="00E90302"/>
    <w:rsid w:val="00E90348"/>
    <w:rsid w:val="00E925E5"/>
    <w:rsid w:val="00E92AE7"/>
    <w:rsid w:val="00E92C43"/>
    <w:rsid w:val="00E9350E"/>
    <w:rsid w:val="00E93ECB"/>
    <w:rsid w:val="00E9446A"/>
    <w:rsid w:val="00E951DC"/>
    <w:rsid w:val="00E962DF"/>
    <w:rsid w:val="00E971E1"/>
    <w:rsid w:val="00E97AB4"/>
    <w:rsid w:val="00EA074F"/>
    <w:rsid w:val="00EA078F"/>
    <w:rsid w:val="00EA0B8C"/>
    <w:rsid w:val="00EA0BC9"/>
    <w:rsid w:val="00EA1239"/>
    <w:rsid w:val="00EA1F04"/>
    <w:rsid w:val="00EA20F9"/>
    <w:rsid w:val="00EA2429"/>
    <w:rsid w:val="00EA2737"/>
    <w:rsid w:val="00EA2BC7"/>
    <w:rsid w:val="00EA2F83"/>
    <w:rsid w:val="00EA3013"/>
    <w:rsid w:val="00EA374C"/>
    <w:rsid w:val="00EA3EAF"/>
    <w:rsid w:val="00EA4217"/>
    <w:rsid w:val="00EA4637"/>
    <w:rsid w:val="00EA62C1"/>
    <w:rsid w:val="00EA7210"/>
    <w:rsid w:val="00EA7B3F"/>
    <w:rsid w:val="00EA7DA5"/>
    <w:rsid w:val="00EB0198"/>
    <w:rsid w:val="00EB140F"/>
    <w:rsid w:val="00EB1879"/>
    <w:rsid w:val="00EB3202"/>
    <w:rsid w:val="00EB4988"/>
    <w:rsid w:val="00EB547E"/>
    <w:rsid w:val="00EB604E"/>
    <w:rsid w:val="00EB6399"/>
    <w:rsid w:val="00EB76F2"/>
    <w:rsid w:val="00EB7C66"/>
    <w:rsid w:val="00EC0B8D"/>
    <w:rsid w:val="00EC0E47"/>
    <w:rsid w:val="00EC17E4"/>
    <w:rsid w:val="00EC1802"/>
    <w:rsid w:val="00EC1B30"/>
    <w:rsid w:val="00EC1E23"/>
    <w:rsid w:val="00EC205D"/>
    <w:rsid w:val="00EC2398"/>
    <w:rsid w:val="00EC338B"/>
    <w:rsid w:val="00EC3C99"/>
    <w:rsid w:val="00EC411B"/>
    <w:rsid w:val="00EC4BCE"/>
    <w:rsid w:val="00EC4F55"/>
    <w:rsid w:val="00EC505E"/>
    <w:rsid w:val="00EC5F57"/>
    <w:rsid w:val="00EC65A1"/>
    <w:rsid w:val="00EC6B3C"/>
    <w:rsid w:val="00EC72D6"/>
    <w:rsid w:val="00EC7F5C"/>
    <w:rsid w:val="00ED025A"/>
    <w:rsid w:val="00ED11D8"/>
    <w:rsid w:val="00ED1308"/>
    <w:rsid w:val="00ED14C0"/>
    <w:rsid w:val="00ED1C3B"/>
    <w:rsid w:val="00ED1D3C"/>
    <w:rsid w:val="00ED241D"/>
    <w:rsid w:val="00ED3AA1"/>
    <w:rsid w:val="00ED566B"/>
    <w:rsid w:val="00ED5BC8"/>
    <w:rsid w:val="00ED5F82"/>
    <w:rsid w:val="00ED6003"/>
    <w:rsid w:val="00ED64F5"/>
    <w:rsid w:val="00ED68E3"/>
    <w:rsid w:val="00EE0690"/>
    <w:rsid w:val="00EE06F1"/>
    <w:rsid w:val="00EE0C46"/>
    <w:rsid w:val="00EE145F"/>
    <w:rsid w:val="00EE1C48"/>
    <w:rsid w:val="00EE27ED"/>
    <w:rsid w:val="00EE2982"/>
    <w:rsid w:val="00EE3203"/>
    <w:rsid w:val="00EE3744"/>
    <w:rsid w:val="00EE3D3E"/>
    <w:rsid w:val="00EE3F0F"/>
    <w:rsid w:val="00EE41BA"/>
    <w:rsid w:val="00EE47EF"/>
    <w:rsid w:val="00EE4909"/>
    <w:rsid w:val="00EE4CE7"/>
    <w:rsid w:val="00EE50F6"/>
    <w:rsid w:val="00EE63D4"/>
    <w:rsid w:val="00EE66D7"/>
    <w:rsid w:val="00EE6E8F"/>
    <w:rsid w:val="00EE7584"/>
    <w:rsid w:val="00EF009C"/>
    <w:rsid w:val="00EF0355"/>
    <w:rsid w:val="00EF0C26"/>
    <w:rsid w:val="00EF20BE"/>
    <w:rsid w:val="00EF25FB"/>
    <w:rsid w:val="00EF2952"/>
    <w:rsid w:val="00EF3E29"/>
    <w:rsid w:val="00EF3F79"/>
    <w:rsid w:val="00EF4053"/>
    <w:rsid w:val="00EF4246"/>
    <w:rsid w:val="00EF47AB"/>
    <w:rsid w:val="00EF480E"/>
    <w:rsid w:val="00EF4F11"/>
    <w:rsid w:val="00EF530B"/>
    <w:rsid w:val="00EF5C76"/>
    <w:rsid w:val="00EF668C"/>
    <w:rsid w:val="00EF6799"/>
    <w:rsid w:val="00EF739E"/>
    <w:rsid w:val="00EF74C5"/>
    <w:rsid w:val="00EF7E55"/>
    <w:rsid w:val="00F0067A"/>
    <w:rsid w:val="00F006A9"/>
    <w:rsid w:val="00F00C51"/>
    <w:rsid w:val="00F00DA0"/>
    <w:rsid w:val="00F02425"/>
    <w:rsid w:val="00F02A63"/>
    <w:rsid w:val="00F02E6E"/>
    <w:rsid w:val="00F03006"/>
    <w:rsid w:val="00F038B3"/>
    <w:rsid w:val="00F03D7A"/>
    <w:rsid w:val="00F0473E"/>
    <w:rsid w:val="00F04997"/>
    <w:rsid w:val="00F05066"/>
    <w:rsid w:val="00F05811"/>
    <w:rsid w:val="00F05875"/>
    <w:rsid w:val="00F05A16"/>
    <w:rsid w:val="00F06DFA"/>
    <w:rsid w:val="00F10E5B"/>
    <w:rsid w:val="00F11098"/>
    <w:rsid w:val="00F1190D"/>
    <w:rsid w:val="00F11DB6"/>
    <w:rsid w:val="00F11DEF"/>
    <w:rsid w:val="00F12398"/>
    <w:rsid w:val="00F13D24"/>
    <w:rsid w:val="00F1414A"/>
    <w:rsid w:val="00F144F2"/>
    <w:rsid w:val="00F14672"/>
    <w:rsid w:val="00F14954"/>
    <w:rsid w:val="00F14F28"/>
    <w:rsid w:val="00F14F94"/>
    <w:rsid w:val="00F160EE"/>
    <w:rsid w:val="00F162E7"/>
    <w:rsid w:val="00F166EF"/>
    <w:rsid w:val="00F174CC"/>
    <w:rsid w:val="00F1788B"/>
    <w:rsid w:val="00F178F7"/>
    <w:rsid w:val="00F17AFF"/>
    <w:rsid w:val="00F201CC"/>
    <w:rsid w:val="00F220C4"/>
    <w:rsid w:val="00F228F1"/>
    <w:rsid w:val="00F22B99"/>
    <w:rsid w:val="00F232B3"/>
    <w:rsid w:val="00F25B5E"/>
    <w:rsid w:val="00F26FDD"/>
    <w:rsid w:val="00F27370"/>
    <w:rsid w:val="00F27924"/>
    <w:rsid w:val="00F308FD"/>
    <w:rsid w:val="00F31646"/>
    <w:rsid w:val="00F31EC9"/>
    <w:rsid w:val="00F32636"/>
    <w:rsid w:val="00F32CE5"/>
    <w:rsid w:val="00F33524"/>
    <w:rsid w:val="00F33866"/>
    <w:rsid w:val="00F33871"/>
    <w:rsid w:val="00F355C7"/>
    <w:rsid w:val="00F35C96"/>
    <w:rsid w:val="00F35EFC"/>
    <w:rsid w:val="00F361E6"/>
    <w:rsid w:val="00F364EA"/>
    <w:rsid w:val="00F367AF"/>
    <w:rsid w:val="00F36EE1"/>
    <w:rsid w:val="00F37510"/>
    <w:rsid w:val="00F3792A"/>
    <w:rsid w:val="00F37D49"/>
    <w:rsid w:val="00F40060"/>
    <w:rsid w:val="00F406C7"/>
    <w:rsid w:val="00F406E3"/>
    <w:rsid w:val="00F409E9"/>
    <w:rsid w:val="00F40DDE"/>
    <w:rsid w:val="00F40F1F"/>
    <w:rsid w:val="00F4100D"/>
    <w:rsid w:val="00F417E5"/>
    <w:rsid w:val="00F41A98"/>
    <w:rsid w:val="00F42BE2"/>
    <w:rsid w:val="00F42F22"/>
    <w:rsid w:val="00F432D7"/>
    <w:rsid w:val="00F4332B"/>
    <w:rsid w:val="00F43569"/>
    <w:rsid w:val="00F43593"/>
    <w:rsid w:val="00F43653"/>
    <w:rsid w:val="00F451B0"/>
    <w:rsid w:val="00F45398"/>
    <w:rsid w:val="00F461B2"/>
    <w:rsid w:val="00F462AA"/>
    <w:rsid w:val="00F469A2"/>
    <w:rsid w:val="00F4703E"/>
    <w:rsid w:val="00F50E8F"/>
    <w:rsid w:val="00F51946"/>
    <w:rsid w:val="00F5216F"/>
    <w:rsid w:val="00F526B4"/>
    <w:rsid w:val="00F52F3A"/>
    <w:rsid w:val="00F5363B"/>
    <w:rsid w:val="00F5455B"/>
    <w:rsid w:val="00F5483B"/>
    <w:rsid w:val="00F54CAD"/>
    <w:rsid w:val="00F54F7F"/>
    <w:rsid w:val="00F5584E"/>
    <w:rsid w:val="00F55946"/>
    <w:rsid w:val="00F56326"/>
    <w:rsid w:val="00F56AC6"/>
    <w:rsid w:val="00F56BEE"/>
    <w:rsid w:val="00F56CE4"/>
    <w:rsid w:val="00F56E7B"/>
    <w:rsid w:val="00F57109"/>
    <w:rsid w:val="00F57AEE"/>
    <w:rsid w:val="00F600AF"/>
    <w:rsid w:val="00F60AE5"/>
    <w:rsid w:val="00F61D20"/>
    <w:rsid w:val="00F622FB"/>
    <w:rsid w:val="00F62927"/>
    <w:rsid w:val="00F63072"/>
    <w:rsid w:val="00F6390D"/>
    <w:rsid w:val="00F6398D"/>
    <w:rsid w:val="00F64143"/>
    <w:rsid w:val="00F645D4"/>
    <w:rsid w:val="00F65280"/>
    <w:rsid w:val="00F65309"/>
    <w:rsid w:val="00F6584E"/>
    <w:rsid w:val="00F65A1D"/>
    <w:rsid w:val="00F65A82"/>
    <w:rsid w:val="00F676A0"/>
    <w:rsid w:val="00F678D1"/>
    <w:rsid w:val="00F6791C"/>
    <w:rsid w:val="00F67A2D"/>
    <w:rsid w:val="00F67A81"/>
    <w:rsid w:val="00F67CCB"/>
    <w:rsid w:val="00F70968"/>
    <w:rsid w:val="00F716FC"/>
    <w:rsid w:val="00F71D82"/>
    <w:rsid w:val="00F71D89"/>
    <w:rsid w:val="00F71DE7"/>
    <w:rsid w:val="00F7203E"/>
    <w:rsid w:val="00F72054"/>
    <w:rsid w:val="00F729F0"/>
    <w:rsid w:val="00F732C3"/>
    <w:rsid w:val="00F73C20"/>
    <w:rsid w:val="00F74445"/>
    <w:rsid w:val="00F746BD"/>
    <w:rsid w:val="00F74F60"/>
    <w:rsid w:val="00F75351"/>
    <w:rsid w:val="00F76A6B"/>
    <w:rsid w:val="00F776F5"/>
    <w:rsid w:val="00F77C14"/>
    <w:rsid w:val="00F77E4D"/>
    <w:rsid w:val="00F77E5F"/>
    <w:rsid w:val="00F81208"/>
    <w:rsid w:val="00F82970"/>
    <w:rsid w:val="00F842E5"/>
    <w:rsid w:val="00F84443"/>
    <w:rsid w:val="00F84FF1"/>
    <w:rsid w:val="00F8512C"/>
    <w:rsid w:val="00F851A3"/>
    <w:rsid w:val="00F85D54"/>
    <w:rsid w:val="00F85E33"/>
    <w:rsid w:val="00F86701"/>
    <w:rsid w:val="00F872DD"/>
    <w:rsid w:val="00F8760F"/>
    <w:rsid w:val="00F87B53"/>
    <w:rsid w:val="00F87F6B"/>
    <w:rsid w:val="00F903A6"/>
    <w:rsid w:val="00F90A5E"/>
    <w:rsid w:val="00F90A98"/>
    <w:rsid w:val="00F90C58"/>
    <w:rsid w:val="00F918DE"/>
    <w:rsid w:val="00F91C7A"/>
    <w:rsid w:val="00F92744"/>
    <w:rsid w:val="00F92E92"/>
    <w:rsid w:val="00F9362C"/>
    <w:rsid w:val="00F9416B"/>
    <w:rsid w:val="00F9436B"/>
    <w:rsid w:val="00F94DC7"/>
    <w:rsid w:val="00F95405"/>
    <w:rsid w:val="00F9558B"/>
    <w:rsid w:val="00F956E2"/>
    <w:rsid w:val="00F958B3"/>
    <w:rsid w:val="00F95B5E"/>
    <w:rsid w:val="00F95BED"/>
    <w:rsid w:val="00F95C09"/>
    <w:rsid w:val="00F95FF1"/>
    <w:rsid w:val="00F9692D"/>
    <w:rsid w:val="00F97105"/>
    <w:rsid w:val="00F9732F"/>
    <w:rsid w:val="00FA0362"/>
    <w:rsid w:val="00FA07E5"/>
    <w:rsid w:val="00FA0C59"/>
    <w:rsid w:val="00FA12F6"/>
    <w:rsid w:val="00FA15FB"/>
    <w:rsid w:val="00FA25B2"/>
    <w:rsid w:val="00FA2EBC"/>
    <w:rsid w:val="00FA305B"/>
    <w:rsid w:val="00FA31B1"/>
    <w:rsid w:val="00FA329D"/>
    <w:rsid w:val="00FA35BF"/>
    <w:rsid w:val="00FA35C7"/>
    <w:rsid w:val="00FA39A5"/>
    <w:rsid w:val="00FA4C84"/>
    <w:rsid w:val="00FA4E78"/>
    <w:rsid w:val="00FA503A"/>
    <w:rsid w:val="00FA5148"/>
    <w:rsid w:val="00FA5924"/>
    <w:rsid w:val="00FA5A37"/>
    <w:rsid w:val="00FA5AAC"/>
    <w:rsid w:val="00FA7769"/>
    <w:rsid w:val="00FA77BA"/>
    <w:rsid w:val="00FA7A25"/>
    <w:rsid w:val="00FA7D66"/>
    <w:rsid w:val="00FB0050"/>
    <w:rsid w:val="00FB09A6"/>
    <w:rsid w:val="00FB1274"/>
    <w:rsid w:val="00FB1DFC"/>
    <w:rsid w:val="00FB2421"/>
    <w:rsid w:val="00FB28EE"/>
    <w:rsid w:val="00FB37F2"/>
    <w:rsid w:val="00FB3CCD"/>
    <w:rsid w:val="00FB40F0"/>
    <w:rsid w:val="00FB413E"/>
    <w:rsid w:val="00FB414B"/>
    <w:rsid w:val="00FB44BB"/>
    <w:rsid w:val="00FB4CAC"/>
    <w:rsid w:val="00FB56F9"/>
    <w:rsid w:val="00FB61C9"/>
    <w:rsid w:val="00FB6214"/>
    <w:rsid w:val="00FB62B7"/>
    <w:rsid w:val="00FB68C8"/>
    <w:rsid w:val="00FB7548"/>
    <w:rsid w:val="00FB7A97"/>
    <w:rsid w:val="00FC03E5"/>
    <w:rsid w:val="00FC1615"/>
    <w:rsid w:val="00FC1735"/>
    <w:rsid w:val="00FC3378"/>
    <w:rsid w:val="00FC33C7"/>
    <w:rsid w:val="00FC3E5E"/>
    <w:rsid w:val="00FC4FED"/>
    <w:rsid w:val="00FC5504"/>
    <w:rsid w:val="00FC5B50"/>
    <w:rsid w:val="00FC60FF"/>
    <w:rsid w:val="00FC62FD"/>
    <w:rsid w:val="00FC68B1"/>
    <w:rsid w:val="00FC6BAD"/>
    <w:rsid w:val="00FC6BDF"/>
    <w:rsid w:val="00FC7105"/>
    <w:rsid w:val="00FC75B5"/>
    <w:rsid w:val="00FC7B68"/>
    <w:rsid w:val="00FC7E13"/>
    <w:rsid w:val="00FD11FC"/>
    <w:rsid w:val="00FD1464"/>
    <w:rsid w:val="00FD14F4"/>
    <w:rsid w:val="00FD1727"/>
    <w:rsid w:val="00FD28C6"/>
    <w:rsid w:val="00FD2C65"/>
    <w:rsid w:val="00FD321B"/>
    <w:rsid w:val="00FD3640"/>
    <w:rsid w:val="00FD40DC"/>
    <w:rsid w:val="00FD567D"/>
    <w:rsid w:val="00FD5C83"/>
    <w:rsid w:val="00FD5D70"/>
    <w:rsid w:val="00FD6177"/>
    <w:rsid w:val="00FD6322"/>
    <w:rsid w:val="00FD63C3"/>
    <w:rsid w:val="00FD68CE"/>
    <w:rsid w:val="00FD7B35"/>
    <w:rsid w:val="00FE1179"/>
    <w:rsid w:val="00FE6798"/>
    <w:rsid w:val="00FE68BD"/>
    <w:rsid w:val="00FE68BE"/>
    <w:rsid w:val="00FE6D0C"/>
    <w:rsid w:val="00FE7B0F"/>
    <w:rsid w:val="00FE7B32"/>
    <w:rsid w:val="00FE7DAF"/>
    <w:rsid w:val="00FF116A"/>
    <w:rsid w:val="00FF2FC0"/>
    <w:rsid w:val="00FF3F2D"/>
    <w:rsid w:val="00FF425A"/>
    <w:rsid w:val="00FF46E3"/>
    <w:rsid w:val="00FF4908"/>
    <w:rsid w:val="00FF555D"/>
    <w:rsid w:val="00FF560C"/>
    <w:rsid w:val="00FF6B71"/>
    <w:rsid w:val="00FF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595AA6"/>
  <w15:chartTrackingRefBased/>
  <w15:docId w15:val="{B6333C81-C1B1-42C1-B3B3-303BEC4D9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2B28"/>
  </w:style>
  <w:style w:type="paragraph" w:styleId="Nagwek1">
    <w:name w:val="heading 1"/>
    <w:basedOn w:val="Normalny"/>
    <w:next w:val="Normalny"/>
    <w:link w:val="Nagwek1Znak"/>
    <w:qFormat/>
    <w:rsid w:val="00D80D46"/>
    <w:pPr>
      <w:keepNext/>
      <w:jc w:val="both"/>
      <w:outlineLvl w:val="0"/>
    </w:pPr>
    <w:rPr>
      <w:rFonts w:ascii="Arial" w:hAnsi="Arial"/>
      <w:b/>
      <w:sz w:val="24"/>
      <w:lang w:val="x-none" w:eastAsia="x-none"/>
    </w:rPr>
  </w:style>
  <w:style w:type="paragraph" w:styleId="Nagwek2">
    <w:name w:val="heading 2"/>
    <w:aliases w:val="Title 2"/>
    <w:basedOn w:val="Normalny"/>
    <w:next w:val="Normalny"/>
    <w:link w:val="Nagwek2Znak"/>
    <w:qFormat/>
    <w:rsid w:val="00D80D46"/>
    <w:pPr>
      <w:keepNext/>
      <w:spacing w:before="240" w:after="60"/>
      <w:outlineLvl w:val="1"/>
    </w:pPr>
    <w:rPr>
      <w:rFonts w:ascii="Verdana" w:hAnsi="Verdana"/>
      <w:b/>
      <w:spacing w:val="-4"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D80D46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qFormat/>
    <w:rsid w:val="00D80D46"/>
    <w:pPr>
      <w:keepNext/>
      <w:spacing w:before="240" w:after="60"/>
      <w:outlineLvl w:val="3"/>
    </w:pPr>
    <w:rPr>
      <w:b/>
      <w:i/>
      <w:sz w:val="24"/>
    </w:rPr>
  </w:style>
  <w:style w:type="paragraph" w:styleId="Nagwek5">
    <w:name w:val="heading 5"/>
    <w:basedOn w:val="Normalny"/>
    <w:next w:val="Normalny"/>
    <w:qFormat/>
    <w:rsid w:val="00D80D46"/>
    <w:pPr>
      <w:spacing w:before="240" w:after="60"/>
      <w:outlineLvl w:val="4"/>
    </w:pPr>
    <w:rPr>
      <w:sz w:val="22"/>
    </w:rPr>
  </w:style>
  <w:style w:type="paragraph" w:styleId="Nagwek6">
    <w:name w:val="heading 6"/>
    <w:basedOn w:val="Normalny"/>
    <w:next w:val="Normalny"/>
    <w:qFormat/>
    <w:rsid w:val="00D80D46"/>
    <w:pPr>
      <w:keepNext/>
      <w:autoSpaceDE w:val="0"/>
      <w:autoSpaceDN w:val="0"/>
      <w:adjustRightInd w:val="0"/>
      <w:ind w:left="708"/>
      <w:jc w:val="both"/>
      <w:outlineLvl w:val="5"/>
    </w:pPr>
    <w:rPr>
      <w:rFonts w:ascii="Arial" w:hAnsi="Arial"/>
      <w:b/>
      <w:color w:val="FF0000"/>
      <w:sz w:val="22"/>
    </w:rPr>
  </w:style>
  <w:style w:type="paragraph" w:styleId="Nagwek7">
    <w:name w:val="heading 7"/>
    <w:basedOn w:val="Normalny"/>
    <w:next w:val="Normalny"/>
    <w:link w:val="Nagwek7Znak"/>
    <w:qFormat/>
    <w:rsid w:val="00D80D46"/>
    <w:pPr>
      <w:keepNext/>
      <w:jc w:val="both"/>
      <w:outlineLvl w:val="6"/>
    </w:pPr>
    <w:rPr>
      <w:rFonts w:ascii="Arial" w:hAnsi="Arial"/>
      <w:b/>
      <w:sz w:val="22"/>
      <w:lang w:val="x-none" w:eastAsia="x-none"/>
    </w:rPr>
  </w:style>
  <w:style w:type="paragraph" w:styleId="Nagwek8">
    <w:name w:val="heading 8"/>
    <w:basedOn w:val="Normalny"/>
    <w:next w:val="Normalny"/>
    <w:qFormat/>
    <w:rsid w:val="00D80D46"/>
    <w:pPr>
      <w:keepNext/>
      <w:numPr>
        <w:ilvl w:val="12"/>
      </w:numPr>
      <w:jc w:val="center"/>
      <w:outlineLvl w:val="7"/>
    </w:pPr>
    <w:rPr>
      <w:rFonts w:ascii="Arial" w:hAnsi="Arial"/>
      <w:b/>
      <w:color w:val="000000"/>
      <w:sz w:val="22"/>
    </w:rPr>
  </w:style>
  <w:style w:type="paragraph" w:styleId="Nagwek9">
    <w:name w:val="heading 9"/>
    <w:basedOn w:val="Normalny"/>
    <w:next w:val="Normalny"/>
    <w:qFormat/>
    <w:rsid w:val="00D80D46"/>
    <w:pPr>
      <w:keepNext/>
      <w:jc w:val="center"/>
      <w:outlineLvl w:val="8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01550B"/>
    <w:rPr>
      <w:rFonts w:ascii="Arial" w:hAnsi="Arial"/>
      <w:b/>
      <w:sz w:val="24"/>
    </w:rPr>
  </w:style>
  <w:style w:type="paragraph" w:customStyle="1" w:styleId="ZnakZnakZnakZnakZnakZnakZnakZnak">
    <w:name w:val="Znak Znak Znak Znak Znak Znak Znak Znak"/>
    <w:basedOn w:val="Normalny"/>
    <w:rsid w:val="00B15E2A"/>
    <w:rPr>
      <w:sz w:val="24"/>
      <w:szCs w:val="24"/>
    </w:rPr>
  </w:style>
  <w:style w:type="paragraph" w:customStyle="1" w:styleId="ZnakZnakZnakZnak">
    <w:name w:val="Znak Znak Znak Znak"/>
    <w:basedOn w:val="Normalny"/>
    <w:rsid w:val="00AE548A"/>
    <w:rPr>
      <w:sz w:val="24"/>
      <w:szCs w:val="24"/>
    </w:rPr>
  </w:style>
  <w:style w:type="paragraph" w:styleId="Tekstpodstawowy">
    <w:name w:val="Body Text"/>
    <w:aliases w:val="Regulacje,definicje,moj body text,numerowany,wypunktowanie,bt,b,b Znak,b Znak Znak Znak Znak,b Znak Znak Znak"/>
    <w:basedOn w:val="Normalny"/>
    <w:link w:val="TekstpodstawowyZnak"/>
    <w:rsid w:val="00D80D46"/>
    <w:rPr>
      <w:rFonts w:ascii="Verdana" w:hAnsi="Verdana"/>
    </w:rPr>
  </w:style>
  <w:style w:type="character" w:customStyle="1" w:styleId="TekstpodstawowyZnak">
    <w:name w:val="Tekst podstawowy Znak"/>
    <w:aliases w:val="Regulacje Znak,definicje Znak,moj body text Znak,numerowany Znak,wypunktowanie Znak,bt Znak,b Znak1,b Znak Znak,b Znak Znak Znak Znak Znak,b Znak Znak Znak Znak1"/>
    <w:link w:val="Tekstpodstawowy"/>
    <w:rsid w:val="00BB2CD2"/>
    <w:rPr>
      <w:rFonts w:ascii="Verdana" w:hAnsi="Verdana"/>
      <w:lang w:val="pl-PL" w:eastAsia="pl-PL" w:bidi="ar-SA"/>
    </w:rPr>
  </w:style>
  <w:style w:type="paragraph" w:styleId="Tytu">
    <w:name w:val="Title"/>
    <w:basedOn w:val="Normalny"/>
    <w:link w:val="TytuZnak"/>
    <w:qFormat/>
    <w:rsid w:val="00D80D46"/>
    <w:pPr>
      <w:spacing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ytuZnak">
    <w:name w:val="Tytuł Znak"/>
    <w:link w:val="Tytu"/>
    <w:rsid w:val="00F31EC9"/>
    <w:rPr>
      <w:rFonts w:ascii="Arial" w:hAnsi="Arial"/>
      <w:b/>
      <w:sz w:val="40"/>
    </w:rPr>
  </w:style>
  <w:style w:type="paragraph" w:customStyle="1" w:styleId="text-3mezera">
    <w:name w:val="text - 3 mezera"/>
    <w:basedOn w:val="Normalny"/>
    <w:rsid w:val="00D80D46"/>
    <w:pPr>
      <w:spacing w:after="120"/>
      <w:jc w:val="both"/>
      <w:outlineLvl w:val="0"/>
    </w:pPr>
    <w:rPr>
      <w:rFonts w:ascii="Arial" w:hAnsi="Arial"/>
      <w:color w:val="000000"/>
      <w:sz w:val="22"/>
    </w:rPr>
  </w:style>
  <w:style w:type="paragraph" w:styleId="Spistreci1">
    <w:name w:val="toc 1"/>
    <w:basedOn w:val="Nagwek5"/>
    <w:next w:val="Normalny"/>
    <w:autoRedefine/>
    <w:semiHidden/>
    <w:rsid w:val="00BC19A3"/>
    <w:pPr>
      <w:spacing w:before="0" w:after="0"/>
      <w:jc w:val="center"/>
      <w:outlineLvl w:val="9"/>
    </w:pPr>
    <w:rPr>
      <w:rFonts w:ascii="Arial" w:hAnsi="Arial" w:cs="Arial"/>
      <w:b/>
      <w:szCs w:val="24"/>
    </w:rPr>
  </w:style>
  <w:style w:type="paragraph" w:customStyle="1" w:styleId="Tekstpodstawowy21">
    <w:name w:val="Tekst podstawowy 21"/>
    <w:basedOn w:val="Normalny"/>
    <w:rsid w:val="00D80D46"/>
    <w:pPr>
      <w:jc w:val="center"/>
    </w:pPr>
    <w:rPr>
      <w:b/>
      <w:sz w:val="24"/>
    </w:rPr>
  </w:style>
  <w:style w:type="paragraph" w:styleId="Tekstpodstawowy3">
    <w:name w:val="Body Text 3"/>
    <w:basedOn w:val="Normalny"/>
    <w:link w:val="Tekstpodstawowy3Znak"/>
    <w:rsid w:val="00D80D46"/>
    <w:pPr>
      <w:autoSpaceDE w:val="0"/>
      <w:autoSpaceDN w:val="0"/>
      <w:adjustRightInd w:val="0"/>
      <w:jc w:val="both"/>
    </w:pPr>
    <w:rPr>
      <w:rFonts w:ascii="Verdana" w:hAnsi="Verdana"/>
      <w:lang w:val="x-none" w:eastAsia="x-none"/>
    </w:rPr>
  </w:style>
  <w:style w:type="paragraph" w:customStyle="1" w:styleId="Styl1">
    <w:name w:val="Styl1"/>
    <w:basedOn w:val="Normalny"/>
    <w:rsid w:val="00D80D46"/>
    <w:pPr>
      <w:tabs>
        <w:tab w:val="num" w:pos="360"/>
      </w:tabs>
      <w:autoSpaceDE w:val="0"/>
      <w:autoSpaceDN w:val="0"/>
      <w:adjustRightInd w:val="0"/>
      <w:jc w:val="both"/>
    </w:pPr>
    <w:rPr>
      <w:rFonts w:ascii="Arial" w:hAnsi="Arial"/>
      <w:sz w:val="22"/>
    </w:rPr>
  </w:style>
  <w:style w:type="paragraph" w:customStyle="1" w:styleId="BodyText22">
    <w:name w:val="Body Text 22"/>
    <w:basedOn w:val="Normalny"/>
    <w:rsid w:val="00D80D46"/>
    <w:pPr>
      <w:jc w:val="both"/>
    </w:pPr>
    <w:rPr>
      <w:rFonts w:ascii="Arial" w:hAnsi="Arial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rsid w:val="00D80D46"/>
    <w:pPr>
      <w:autoSpaceDE w:val="0"/>
      <w:autoSpaceDN w:val="0"/>
      <w:adjustRightInd w:val="0"/>
      <w:ind w:left="900"/>
    </w:pPr>
    <w:rPr>
      <w:rFonts w:ascii="Verdana" w:hAnsi="Verdana"/>
      <w:lang w:val="x-none" w:eastAsia="x-none"/>
    </w:rPr>
  </w:style>
  <w:style w:type="paragraph" w:styleId="Tekstpodstawowy2">
    <w:name w:val="Body Text 2"/>
    <w:basedOn w:val="Normalny"/>
    <w:link w:val="Tekstpodstawowy2Znak"/>
    <w:rsid w:val="00D80D46"/>
    <w:pPr>
      <w:autoSpaceDE w:val="0"/>
      <w:autoSpaceDN w:val="0"/>
      <w:adjustRightInd w:val="0"/>
    </w:pPr>
    <w:rPr>
      <w:rFonts w:ascii="Verdana" w:hAnsi="Verdana"/>
      <w:color w:val="FF0000"/>
      <w:lang w:val="x-none" w:eastAsia="x-none"/>
    </w:rPr>
  </w:style>
  <w:style w:type="character" w:customStyle="1" w:styleId="Tekstpodstawowy2Znak">
    <w:name w:val="Tekst podstawowy 2 Znak"/>
    <w:link w:val="Tekstpodstawowy2"/>
    <w:rsid w:val="00F31EC9"/>
    <w:rPr>
      <w:rFonts w:ascii="Verdana" w:hAnsi="Verdana"/>
      <w:color w:val="FF0000"/>
    </w:rPr>
  </w:style>
  <w:style w:type="paragraph" w:styleId="Tekstpodstawowywcity">
    <w:name w:val="Body Text Indent"/>
    <w:basedOn w:val="Normalny"/>
    <w:link w:val="TekstpodstawowywcityZnak"/>
    <w:rsid w:val="00D80D46"/>
    <w:pPr>
      <w:ind w:left="709"/>
      <w:jc w:val="both"/>
    </w:pPr>
    <w:rPr>
      <w:rFonts w:ascii="Arial" w:hAnsi="Arial"/>
      <w:sz w:val="22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D80D46"/>
    <w:pPr>
      <w:ind w:left="567"/>
      <w:jc w:val="both"/>
    </w:pPr>
    <w:rPr>
      <w:rFonts w:ascii="Arial" w:hAnsi="Arial"/>
      <w:sz w:val="22"/>
      <w:lang w:val="x-none" w:eastAsia="x-none"/>
    </w:rPr>
  </w:style>
  <w:style w:type="paragraph" w:customStyle="1" w:styleId="Tekstpodstawowy1">
    <w:name w:val="Tekst podstawowy1"/>
    <w:basedOn w:val="Normalny"/>
    <w:rsid w:val="00D80D46"/>
    <w:pPr>
      <w:keepLines/>
      <w:spacing w:after="120"/>
      <w:jc w:val="both"/>
    </w:pPr>
    <w:rPr>
      <w:rFonts w:ascii="Arial" w:hAnsi="Arial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rsid w:val="00D80D46"/>
  </w:style>
  <w:style w:type="paragraph" w:styleId="Tekstdymka">
    <w:name w:val="Balloon Text"/>
    <w:basedOn w:val="Normalny"/>
    <w:link w:val="TekstdymkaZnak"/>
    <w:uiPriority w:val="99"/>
    <w:semiHidden/>
    <w:rsid w:val="00D80D46"/>
    <w:rPr>
      <w:rFonts w:ascii="Tahoma" w:hAnsi="Tahoma"/>
      <w:sz w:val="16"/>
      <w:szCs w:val="16"/>
      <w:lang w:val="x-none" w:eastAsia="x-none"/>
    </w:rPr>
  </w:style>
  <w:style w:type="character" w:styleId="Hipercze">
    <w:name w:val="Hyperlink"/>
    <w:uiPriority w:val="99"/>
    <w:rsid w:val="00D80D46"/>
    <w:rPr>
      <w:color w:val="0000FF"/>
      <w:u w:val="single"/>
    </w:rPr>
  </w:style>
  <w:style w:type="paragraph" w:customStyle="1" w:styleId="Typedudocument">
    <w:name w:val="Type du document"/>
    <w:basedOn w:val="Normalny"/>
    <w:next w:val="Normalny"/>
    <w:rsid w:val="00D80D46"/>
    <w:pPr>
      <w:spacing w:before="360"/>
      <w:jc w:val="center"/>
    </w:pPr>
    <w:rPr>
      <w:b/>
      <w:sz w:val="24"/>
      <w:lang w:val="en-GB" w:eastAsia="ko-KR"/>
    </w:rPr>
  </w:style>
  <w:style w:type="paragraph" w:customStyle="1" w:styleId="ts">
    <w:name w:val="ts"/>
    <w:basedOn w:val="Normalny"/>
    <w:rsid w:val="00D80D46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8"/>
      <w:szCs w:val="28"/>
    </w:rPr>
  </w:style>
  <w:style w:type="paragraph" w:styleId="Lista3">
    <w:name w:val="List 3"/>
    <w:basedOn w:val="Normalny"/>
    <w:rsid w:val="00D80D46"/>
    <w:pPr>
      <w:ind w:left="849" w:hanging="283"/>
    </w:pPr>
    <w:rPr>
      <w:sz w:val="24"/>
      <w:szCs w:val="24"/>
    </w:rPr>
  </w:style>
  <w:style w:type="paragraph" w:styleId="Lista4">
    <w:name w:val="List 4"/>
    <w:basedOn w:val="Normalny"/>
    <w:rsid w:val="00D80D46"/>
    <w:pPr>
      <w:ind w:left="1132" w:hanging="283"/>
    </w:pPr>
    <w:rPr>
      <w:sz w:val="24"/>
      <w:szCs w:val="24"/>
    </w:rPr>
  </w:style>
  <w:style w:type="paragraph" w:styleId="Wcicienormalne">
    <w:name w:val="Normal Indent"/>
    <w:basedOn w:val="Normalny"/>
    <w:rsid w:val="00D80D46"/>
    <w:pPr>
      <w:ind w:left="708"/>
    </w:pPr>
    <w:rPr>
      <w:rFonts w:ascii="Arial" w:hAnsi="Arial"/>
      <w:lang w:val="en-GB" w:eastAsia="en-US"/>
    </w:rPr>
  </w:style>
  <w:style w:type="paragraph" w:styleId="Zwrotgrzecznociowy">
    <w:name w:val="Salutation"/>
    <w:basedOn w:val="Normalny"/>
    <w:next w:val="Normalny"/>
    <w:rsid w:val="00D80D46"/>
    <w:rPr>
      <w:sz w:val="24"/>
      <w:szCs w:val="24"/>
    </w:rPr>
  </w:style>
  <w:style w:type="paragraph" w:customStyle="1" w:styleId="Skrconyadreszwrotny">
    <w:name w:val="Skrócony adres zwrotny"/>
    <w:basedOn w:val="Normalny"/>
    <w:rsid w:val="00D80D46"/>
    <w:rPr>
      <w:sz w:val="24"/>
      <w:szCs w:val="24"/>
    </w:rPr>
  </w:style>
  <w:style w:type="paragraph" w:customStyle="1" w:styleId="NoIndent">
    <w:name w:val="No Indent"/>
    <w:basedOn w:val="Normalny"/>
    <w:next w:val="Normalny"/>
    <w:rsid w:val="00D80D46"/>
    <w:rPr>
      <w:color w:val="000000"/>
      <w:sz w:val="22"/>
      <w:szCs w:val="24"/>
      <w:lang w:val="en-GB" w:eastAsia="en-US"/>
    </w:rPr>
  </w:style>
  <w:style w:type="paragraph" w:styleId="Listapunktowana">
    <w:name w:val="List Bullet"/>
    <w:basedOn w:val="Normalny"/>
    <w:autoRedefine/>
    <w:uiPriority w:val="99"/>
    <w:rsid w:val="00D80D46"/>
    <w:pPr>
      <w:tabs>
        <w:tab w:val="num" w:pos="540"/>
      </w:tabs>
      <w:spacing w:before="40" w:after="40"/>
      <w:ind w:left="540" w:hanging="360"/>
      <w:jc w:val="both"/>
    </w:pPr>
    <w:rPr>
      <w:rFonts w:ascii="Arial" w:hAnsi="Arial"/>
      <w:sz w:val="22"/>
    </w:rPr>
  </w:style>
  <w:style w:type="paragraph" w:customStyle="1" w:styleId="Tekstpodstawowy31">
    <w:name w:val="Tekst podstawowy 31"/>
    <w:basedOn w:val="Normalny"/>
    <w:rsid w:val="00D80D46"/>
    <w:pPr>
      <w:widowControl w:val="0"/>
    </w:pPr>
    <w:rPr>
      <w:sz w:val="24"/>
    </w:rPr>
  </w:style>
  <w:style w:type="paragraph" w:customStyle="1" w:styleId="zwykybezwcicia">
    <w:name w:val="zwykły_bez_wcięcia"/>
    <w:basedOn w:val="Normalny"/>
    <w:rsid w:val="00D80D46"/>
    <w:pPr>
      <w:numPr>
        <w:ilvl w:val="12"/>
      </w:numPr>
      <w:spacing w:before="60" w:after="60" w:line="360" w:lineRule="auto"/>
      <w:jc w:val="both"/>
    </w:pPr>
    <w:rPr>
      <w:snapToGrid w:val="0"/>
      <w:sz w:val="24"/>
    </w:rPr>
  </w:style>
  <w:style w:type="paragraph" w:customStyle="1" w:styleId="numerowanie">
    <w:name w:val="numerowanie"/>
    <w:basedOn w:val="Normalny"/>
    <w:autoRedefine/>
    <w:rsid w:val="007F4898"/>
    <w:pPr>
      <w:numPr>
        <w:ilvl w:val="1"/>
        <w:numId w:val="1"/>
      </w:numPr>
      <w:jc w:val="both"/>
    </w:pPr>
    <w:rPr>
      <w:rFonts w:ascii="Arial" w:hAnsi="Arial"/>
      <w:color w:val="FF0000"/>
      <w:sz w:val="22"/>
    </w:rPr>
  </w:style>
  <w:style w:type="paragraph" w:styleId="Stopka">
    <w:name w:val="footer"/>
    <w:basedOn w:val="Normalny"/>
    <w:link w:val="StopkaZnak"/>
    <w:rsid w:val="00D80D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700D3"/>
  </w:style>
  <w:style w:type="character" w:styleId="Numerstrony">
    <w:name w:val="page number"/>
    <w:basedOn w:val="Domylnaczcionkaakapitu"/>
    <w:rsid w:val="00D80D46"/>
  </w:style>
  <w:style w:type="paragraph" w:styleId="Nagwek">
    <w:name w:val="header"/>
    <w:aliases w:val="Nagłówek strony nieparzystej"/>
    <w:basedOn w:val="Normalny"/>
    <w:link w:val="NagwekZnak"/>
    <w:uiPriority w:val="99"/>
    <w:rsid w:val="00D80D46"/>
    <w:pPr>
      <w:tabs>
        <w:tab w:val="center" w:pos="4536"/>
        <w:tab w:val="right" w:pos="9072"/>
      </w:tabs>
    </w:pPr>
    <w:rPr>
      <w:snapToGrid w:val="0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7B3CA0"/>
    <w:rPr>
      <w:snapToGrid w:val="0"/>
      <w:lang w:val="pl-PL" w:eastAsia="pl-PL" w:bidi="ar-SA"/>
    </w:rPr>
  </w:style>
  <w:style w:type="paragraph" w:styleId="Podtytu">
    <w:name w:val="Subtitle"/>
    <w:basedOn w:val="Normalny"/>
    <w:qFormat/>
    <w:rsid w:val="00D80D46"/>
    <w:pPr>
      <w:jc w:val="right"/>
    </w:pPr>
    <w:rPr>
      <w:rFonts w:ascii="Arial" w:hAnsi="Arial"/>
      <w:b/>
      <w:sz w:val="22"/>
    </w:rPr>
  </w:style>
  <w:style w:type="paragraph" w:customStyle="1" w:styleId="FR1">
    <w:name w:val="FR1"/>
    <w:rsid w:val="00D80D46"/>
    <w:pPr>
      <w:widowControl w:val="0"/>
      <w:autoSpaceDE w:val="0"/>
      <w:autoSpaceDN w:val="0"/>
      <w:adjustRightInd w:val="0"/>
      <w:jc w:val="center"/>
    </w:pPr>
    <w:rPr>
      <w:b/>
      <w:sz w:val="32"/>
    </w:rPr>
  </w:style>
  <w:style w:type="character" w:styleId="UyteHipercze">
    <w:name w:val="FollowedHyperlink"/>
    <w:uiPriority w:val="99"/>
    <w:rsid w:val="00D80D46"/>
    <w:rPr>
      <w:color w:val="800080"/>
      <w:u w:val="single"/>
    </w:rPr>
  </w:style>
  <w:style w:type="paragraph" w:styleId="NormalnyWeb">
    <w:name w:val="Normal (Web)"/>
    <w:basedOn w:val="Normalny"/>
    <w:uiPriority w:val="99"/>
    <w:rsid w:val="00D80D46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tabulka">
    <w:name w:val="tabulka"/>
    <w:basedOn w:val="Normalny"/>
    <w:rsid w:val="00D80D46"/>
    <w:pPr>
      <w:widowControl w:val="0"/>
      <w:spacing w:before="120" w:line="240" w:lineRule="exact"/>
      <w:jc w:val="center"/>
    </w:pPr>
    <w:rPr>
      <w:rFonts w:ascii="Arial" w:hAnsi="Arial"/>
      <w:lang w:val="cs-CZ" w:eastAsia="en-US"/>
    </w:rPr>
  </w:style>
  <w:style w:type="paragraph" w:styleId="Lista">
    <w:name w:val="List"/>
    <w:basedOn w:val="Normalny"/>
    <w:rsid w:val="00D80D46"/>
    <w:pPr>
      <w:ind w:left="283" w:hanging="283"/>
    </w:pPr>
  </w:style>
  <w:style w:type="paragraph" w:customStyle="1" w:styleId="A">
    <w:name w:val="A"/>
    <w:rsid w:val="00D80D46"/>
    <w:pPr>
      <w:keepNext/>
      <w:spacing w:before="240" w:line="240" w:lineRule="exact"/>
      <w:ind w:left="720" w:hanging="720"/>
      <w:jc w:val="both"/>
    </w:pPr>
    <w:rPr>
      <w:sz w:val="24"/>
      <w:lang w:val="en-GB" w:eastAsia="en-US"/>
    </w:rPr>
  </w:style>
  <w:style w:type="paragraph" w:customStyle="1" w:styleId="B">
    <w:name w:val="B"/>
    <w:rsid w:val="00D80D46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paragraph" w:customStyle="1" w:styleId="C">
    <w:name w:val="C"/>
    <w:rsid w:val="00D80D46"/>
    <w:pPr>
      <w:spacing w:before="240" w:line="240" w:lineRule="exact"/>
      <w:ind w:left="1440" w:hanging="720"/>
      <w:jc w:val="both"/>
    </w:pPr>
    <w:rPr>
      <w:sz w:val="24"/>
      <w:lang w:val="en-GB" w:eastAsia="en-US"/>
    </w:rPr>
  </w:style>
  <w:style w:type="paragraph" w:customStyle="1" w:styleId="Default">
    <w:name w:val="Default"/>
    <w:rsid w:val="00D80D4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Tekstprzypisukocowego">
    <w:name w:val="endnote text"/>
    <w:basedOn w:val="Normalny"/>
    <w:semiHidden/>
    <w:rsid w:val="004C5054"/>
  </w:style>
  <w:style w:type="character" w:styleId="Odwoanieprzypisukocowego">
    <w:name w:val="endnote reference"/>
    <w:semiHidden/>
    <w:rsid w:val="004C5054"/>
    <w:rPr>
      <w:vertAlign w:val="superscript"/>
    </w:rPr>
  </w:style>
  <w:style w:type="paragraph" w:customStyle="1" w:styleId="Tematkomentarza1">
    <w:name w:val="Temat komentarza1"/>
    <w:basedOn w:val="Tekstkomentarza"/>
    <w:next w:val="Tekstkomentarza"/>
    <w:semiHidden/>
    <w:rsid w:val="00DB0B58"/>
    <w:rPr>
      <w:b/>
      <w:bCs/>
    </w:rPr>
  </w:style>
  <w:style w:type="character" w:styleId="Odwoaniedokomentarza">
    <w:name w:val="annotation reference"/>
    <w:semiHidden/>
    <w:rsid w:val="007E61E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E61EF"/>
    <w:rPr>
      <w:b/>
      <w:bCs/>
      <w:lang w:val="x-none" w:eastAsia="x-none"/>
    </w:rPr>
  </w:style>
  <w:style w:type="paragraph" w:customStyle="1" w:styleId="Style1">
    <w:name w:val="Style1"/>
    <w:basedOn w:val="Normalny"/>
    <w:rsid w:val="00A91D87"/>
    <w:pPr>
      <w:tabs>
        <w:tab w:val="num" w:pos="480"/>
      </w:tabs>
      <w:spacing w:after="120"/>
      <w:ind w:left="480" w:hanging="480"/>
      <w:jc w:val="both"/>
    </w:pPr>
    <w:rPr>
      <w:rFonts w:ascii="Arial" w:hAnsi="Arial"/>
      <w:lang w:eastAsia="en-US"/>
    </w:rPr>
  </w:style>
  <w:style w:type="paragraph" w:customStyle="1" w:styleId="Style2">
    <w:name w:val="Style2"/>
    <w:basedOn w:val="Normalny"/>
    <w:rsid w:val="00C52F09"/>
    <w:pPr>
      <w:keepNext/>
      <w:tabs>
        <w:tab w:val="num" w:pos="360"/>
      </w:tabs>
      <w:spacing w:after="120"/>
      <w:jc w:val="both"/>
    </w:pPr>
    <w:rPr>
      <w:rFonts w:ascii="Arial" w:hAnsi="Arial"/>
      <w:lang w:eastAsia="en-US"/>
    </w:rPr>
  </w:style>
  <w:style w:type="paragraph" w:customStyle="1" w:styleId="Styl">
    <w:name w:val="Styl"/>
    <w:rsid w:val="00A3066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eltit1">
    <w:name w:val="eltit1"/>
    <w:rsid w:val="006D518A"/>
    <w:rPr>
      <w:rFonts w:ascii="Verdana" w:hAnsi="Verdana" w:hint="default"/>
      <w:color w:val="333366"/>
      <w:sz w:val="20"/>
      <w:szCs w:val="20"/>
    </w:rPr>
  </w:style>
  <w:style w:type="paragraph" w:styleId="Tekstblokowy">
    <w:name w:val="Block Text"/>
    <w:basedOn w:val="Normalny"/>
    <w:rsid w:val="004D3727"/>
    <w:pPr>
      <w:tabs>
        <w:tab w:val="left" w:pos="426"/>
      </w:tabs>
      <w:ind w:left="284" w:right="140" w:hanging="284"/>
      <w:jc w:val="both"/>
    </w:pPr>
    <w:rPr>
      <w:rFonts w:ascii="Arial" w:hAnsi="Arial"/>
      <w:sz w:val="24"/>
    </w:rPr>
  </w:style>
  <w:style w:type="table" w:styleId="Tabela-Siatka">
    <w:name w:val="Table Grid"/>
    <w:basedOn w:val="Standardowy"/>
    <w:rsid w:val="00C374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0">
    <w:name w:val="Tekst podstawowy 21"/>
    <w:basedOn w:val="Normalny"/>
    <w:rsid w:val="001814CC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2C53C4"/>
    <w:pPr>
      <w:widowControl w:val="0"/>
      <w:suppressAutoHyphens/>
      <w:ind w:left="567"/>
    </w:pPr>
    <w:rPr>
      <w:sz w:val="24"/>
      <w:szCs w:val="24"/>
      <w:lang w:eastAsia="ar-SA"/>
    </w:rPr>
  </w:style>
  <w:style w:type="paragraph" w:customStyle="1" w:styleId="Znak">
    <w:name w:val="Znak"/>
    <w:basedOn w:val="Normalny"/>
    <w:next w:val="Indeks1"/>
    <w:rsid w:val="0062671B"/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rsid w:val="0062671B"/>
    <w:pPr>
      <w:ind w:left="200" w:hanging="200"/>
    </w:pPr>
  </w:style>
  <w:style w:type="character" w:customStyle="1" w:styleId="mw-headline">
    <w:name w:val="mw-headline"/>
    <w:basedOn w:val="Domylnaczcionkaakapitu"/>
    <w:rsid w:val="005614CA"/>
  </w:style>
  <w:style w:type="paragraph" w:customStyle="1" w:styleId="Znak0">
    <w:name w:val="Znak"/>
    <w:basedOn w:val="Normalny"/>
    <w:rsid w:val="001A608C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700D3"/>
    <w:pPr>
      <w:ind w:left="708"/>
    </w:pPr>
  </w:style>
  <w:style w:type="paragraph" w:styleId="Tekstprzypisudolnego">
    <w:name w:val="footnote text"/>
    <w:basedOn w:val="Normalny"/>
    <w:link w:val="TekstprzypisudolnegoZnak"/>
    <w:rsid w:val="006B670B"/>
  </w:style>
  <w:style w:type="character" w:customStyle="1" w:styleId="TekstprzypisudolnegoZnak">
    <w:name w:val="Tekst przypisu dolnego Znak"/>
    <w:basedOn w:val="Domylnaczcionkaakapitu"/>
    <w:link w:val="Tekstprzypisudolnego"/>
    <w:rsid w:val="006B670B"/>
  </w:style>
  <w:style w:type="character" w:styleId="Odwoanieprzypisudolnego">
    <w:name w:val="footnote reference"/>
    <w:rsid w:val="006B670B"/>
    <w:rPr>
      <w:vertAlign w:val="superscript"/>
    </w:rPr>
  </w:style>
  <w:style w:type="paragraph" w:customStyle="1" w:styleId="Style">
    <w:name w:val="Style"/>
    <w:rsid w:val="00F144F2"/>
    <w:pPr>
      <w:widowControl w:val="0"/>
      <w:autoSpaceDE w:val="0"/>
      <w:autoSpaceDN w:val="0"/>
      <w:adjustRightInd w:val="0"/>
    </w:pPr>
    <w:rPr>
      <w:sz w:val="24"/>
      <w:szCs w:val="24"/>
      <w:lang w:val="en-GB" w:eastAsia="en-GB"/>
    </w:rPr>
  </w:style>
  <w:style w:type="paragraph" w:customStyle="1" w:styleId="ListBullet6">
    <w:name w:val="List Bullet 6"/>
    <w:basedOn w:val="Normalny"/>
    <w:rsid w:val="00F144F2"/>
    <w:pPr>
      <w:numPr>
        <w:numId w:val="2"/>
      </w:numPr>
    </w:pPr>
    <w:rPr>
      <w:sz w:val="24"/>
      <w:szCs w:val="24"/>
    </w:rPr>
  </w:style>
  <w:style w:type="paragraph" w:styleId="Spistreci2">
    <w:name w:val="toc 2"/>
    <w:basedOn w:val="Normalny"/>
    <w:next w:val="Normalny"/>
    <w:autoRedefine/>
    <w:semiHidden/>
    <w:rsid w:val="00C02018"/>
    <w:pPr>
      <w:ind w:left="200"/>
    </w:pPr>
  </w:style>
  <w:style w:type="paragraph" w:customStyle="1" w:styleId="Nagwek80">
    <w:name w:val="Nag?—wek 8"/>
    <w:basedOn w:val="Normalny"/>
    <w:next w:val="Normalny"/>
    <w:rsid w:val="00C02018"/>
    <w:pPr>
      <w:keepNext/>
      <w:widowControl w:val="0"/>
      <w:tabs>
        <w:tab w:val="left" w:pos="0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ZnakZnak3">
    <w:name w:val="Znak Znak3"/>
    <w:locked/>
    <w:rsid w:val="0039374F"/>
    <w:rPr>
      <w:rFonts w:ascii="Arial" w:hAnsi="Arial" w:cs="Arial"/>
      <w:b/>
      <w:sz w:val="40"/>
      <w:lang w:val="pl-PL" w:eastAsia="pl-PL" w:bidi="ar-SA"/>
    </w:rPr>
  </w:style>
  <w:style w:type="character" w:customStyle="1" w:styleId="ZnakZnak2">
    <w:name w:val="Znak Znak2"/>
    <w:locked/>
    <w:rsid w:val="0039374F"/>
    <w:rPr>
      <w:rFonts w:ascii="Verdana" w:hAnsi="Verdana"/>
      <w:color w:val="FF0000"/>
      <w:lang w:val="pl-PL" w:eastAsia="pl-PL" w:bidi="ar-SA"/>
    </w:rPr>
  </w:style>
  <w:style w:type="character" w:customStyle="1" w:styleId="object">
    <w:name w:val="object"/>
    <w:basedOn w:val="Domylnaczcionkaakapitu"/>
    <w:rsid w:val="00A60ED5"/>
  </w:style>
  <w:style w:type="paragraph" w:customStyle="1" w:styleId="Znak1">
    <w:name w:val="Znak1"/>
    <w:basedOn w:val="Normalny"/>
    <w:rsid w:val="00A60ED5"/>
    <w:rPr>
      <w:sz w:val="24"/>
      <w:szCs w:val="24"/>
    </w:rPr>
  </w:style>
  <w:style w:type="paragraph" w:customStyle="1" w:styleId="1">
    <w:name w:val="1"/>
    <w:basedOn w:val="Normalny"/>
    <w:rsid w:val="00581AC1"/>
    <w:rPr>
      <w:sz w:val="24"/>
      <w:szCs w:val="24"/>
    </w:rPr>
  </w:style>
  <w:style w:type="paragraph" w:customStyle="1" w:styleId="Znak10">
    <w:name w:val="Znak1"/>
    <w:basedOn w:val="Normalny"/>
    <w:rsid w:val="002F7124"/>
    <w:rPr>
      <w:sz w:val="24"/>
      <w:szCs w:val="24"/>
    </w:rPr>
  </w:style>
  <w:style w:type="paragraph" w:customStyle="1" w:styleId="1Znak">
    <w:name w:val="1 Znak"/>
    <w:basedOn w:val="Normalny"/>
    <w:rsid w:val="00EA374C"/>
    <w:rPr>
      <w:sz w:val="24"/>
      <w:szCs w:val="24"/>
    </w:rPr>
  </w:style>
  <w:style w:type="paragraph" w:customStyle="1" w:styleId="ZnakZnakZnak1Znak">
    <w:name w:val="Znak Znak Znak1 Znak"/>
    <w:basedOn w:val="Normalny"/>
    <w:rsid w:val="00626C23"/>
    <w:rPr>
      <w:sz w:val="24"/>
      <w:szCs w:val="24"/>
    </w:rPr>
  </w:style>
  <w:style w:type="paragraph" w:customStyle="1" w:styleId="1ZnakZnakZnakZnak">
    <w:name w:val="1 Znak Znak Znak Znak"/>
    <w:basedOn w:val="Normalny"/>
    <w:rsid w:val="005713C9"/>
    <w:rPr>
      <w:sz w:val="24"/>
      <w:szCs w:val="24"/>
    </w:rPr>
  </w:style>
  <w:style w:type="paragraph" w:customStyle="1" w:styleId="Domylnytekst">
    <w:name w:val="Domylny tekst"/>
    <w:basedOn w:val="Normalny"/>
    <w:rsid w:val="00660886"/>
    <w:pPr>
      <w:suppressAutoHyphens/>
      <w:overflowPunct w:val="0"/>
      <w:autoSpaceDE w:val="0"/>
      <w:textAlignment w:val="baseline"/>
    </w:pPr>
    <w:rPr>
      <w:lang w:eastAsia="ar-SA"/>
    </w:rPr>
  </w:style>
  <w:style w:type="paragraph" w:customStyle="1" w:styleId="ZnakZnak1ZnakZnak">
    <w:name w:val="Znak Znak1 Znak Znak"/>
    <w:basedOn w:val="Normalny"/>
    <w:rsid w:val="00BD60D5"/>
    <w:rPr>
      <w:sz w:val="24"/>
      <w:szCs w:val="24"/>
    </w:rPr>
  </w:style>
  <w:style w:type="paragraph" w:customStyle="1" w:styleId="ZnakZnak1ZnakZnak0">
    <w:name w:val="Znak Znak1 Znak Znak"/>
    <w:basedOn w:val="Normalny"/>
    <w:rsid w:val="001E58C0"/>
    <w:rPr>
      <w:sz w:val="24"/>
      <w:szCs w:val="24"/>
    </w:rPr>
  </w:style>
  <w:style w:type="paragraph" w:customStyle="1" w:styleId="Domylnie">
    <w:name w:val="Domyślnie"/>
    <w:rsid w:val="00EB6399"/>
    <w:pPr>
      <w:tabs>
        <w:tab w:val="left" w:pos="708"/>
      </w:tabs>
      <w:suppressAutoHyphens/>
      <w:spacing w:after="200" w:line="276" w:lineRule="auto"/>
    </w:pPr>
    <w:rPr>
      <w:rFonts w:ascii="Calibri" w:eastAsia="SimSun" w:hAnsi="Calibri"/>
      <w:color w:val="00000A"/>
      <w:sz w:val="22"/>
      <w:szCs w:val="22"/>
      <w:lang w:eastAsia="en-US"/>
    </w:rPr>
  </w:style>
  <w:style w:type="paragraph" w:customStyle="1" w:styleId="Teksttreci">
    <w:name w:val="Tekst treści"/>
    <w:basedOn w:val="Domylnie"/>
    <w:rsid w:val="00EB6399"/>
    <w:pPr>
      <w:shd w:val="clear" w:color="auto" w:fill="FFFFFF"/>
      <w:spacing w:before="600" w:after="300" w:line="100" w:lineRule="atLeast"/>
      <w:ind w:hanging="520"/>
    </w:pPr>
    <w:rPr>
      <w:sz w:val="23"/>
      <w:szCs w:val="23"/>
    </w:rPr>
  </w:style>
  <w:style w:type="character" w:customStyle="1" w:styleId="TekstpodstawowywcityZnak">
    <w:name w:val="Tekst podstawowy wcięty Znak"/>
    <w:link w:val="Tekstpodstawowywcity"/>
    <w:rsid w:val="007B43B1"/>
    <w:rPr>
      <w:rFonts w:ascii="Arial" w:hAnsi="Arial"/>
      <w:sz w:val="22"/>
    </w:rPr>
  </w:style>
  <w:style w:type="character" w:customStyle="1" w:styleId="Teksttreci2">
    <w:name w:val="Tekst treści (2)_"/>
    <w:link w:val="Teksttreci20"/>
    <w:rsid w:val="00E44439"/>
    <w:rPr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E44439"/>
    <w:pPr>
      <w:shd w:val="clear" w:color="auto" w:fill="FFFFFF"/>
      <w:spacing w:before="540" w:after="120" w:line="240" w:lineRule="atLeast"/>
      <w:ind w:hanging="360"/>
      <w:jc w:val="center"/>
    </w:pPr>
    <w:rPr>
      <w:b/>
      <w:bCs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BC19A3"/>
    <w:rPr>
      <w:rFonts w:ascii="Arial" w:hAnsi="Arial"/>
      <w:sz w:val="22"/>
    </w:rPr>
  </w:style>
  <w:style w:type="paragraph" w:styleId="Poprawka">
    <w:name w:val="Revision"/>
    <w:hidden/>
    <w:uiPriority w:val="99"/>
    <w:semiHidden/>
    <w:rsid w:val="003A496C"/>
  </w:style>
  <w:style w:type="table" w:customStyle="1" w:styleId="Tabela-Siatka1">
    <w:name w:val="Tabela - Siatka1"/>
    <w:basedOn w:val="Standardowy"/>
    <w:next w:val="Tabela-Siatka"/>
    <w:uiPriority w:val="59"/>
    <w:rsid w:val="000308A5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3Znak">
    <w:name w:val="Tekst podstawowy 3 Znak"/>
    <w:link w:val="Tekstpodstawowy3"/>
    <w:rsid w:val="00790958"/>
    <w:rPr>
      <w:rFonts w:ascii="Verdana" w:hAnsi="Verdana"/>
    </w:rPr>
  </w:style>
  <w:style w:type="character" w:customStyle="1" w:styleId="Nagwek2Znak">
    <w:name w:val="Nagłówek 2 Znak"/>
    <w:aliases w:val="Title 2 Znak"/>
    <w:link w:val="Nagwek2"/>
    <w:rsid w:val="00790958"/>
    <w:rPr>
      <w:rFonts w:ascii="Verdana" w:hAnsi="Verdana"/>
      <w:b/>
      <w:spacing w:val="-4"/>
      <w:sz w:val="28"/>
    </w:rPr>
  </w:style>
  <w:style w:type="character" w:customStyle="1" w:styleId="Nagwek7Znak">
    <w:name w:val="Nagłówek 7 Znak"/>
    <w:link w:val="Nagwek7"/>
    <w:rsid w:val="006938AD"/>
    <w:rPr>
      <w:rFonts w:ascii="Arial" w:hAnsi="Arial"/>
      <w:b/>
      <w:sz w:val="22"/>
    </w:rPr>
  </w:style>
  <w:style w:type="paragraph" w:customStyle="1" w:styleId="1ZnakZnakZnakZnakZnakZnak">
    <w:name w:val="1 Znak Znak Znak Znak Znak Znak"/>
    <w:basedOn w:val="Normalny"/>
    <w:rsid w:val="009D1E7D"/>
    <w:rPr>
      <w:sz w:val="24"/>
      <w:szCs w:val="24"/>
    </w:rPr>
  </w:style>
  <w:style w:type="paragraph" w:customStyle="1" w:styleId="CM61">
    <w:name w:val="CM61"/>
    <w:basedOn w:val="Normalny"/>
    <w:next w:val="Normalny"/>
    <w:rsid w:val="00772627"/>
    <w:pPr>
      <w:widowControl w:val="0"/>
      <w:autoSpaceDE w:val="0"/>
      <w:autoSpaceDN w:val="0"/>
      <w:adjustRightInd w:val="0"/>
    </w:pPr>
    <w:rPr>
      <w:rFonts w:ascii="Arial Narrow" w:hAnsi="Arial Narrow"/>
      <w:sz w:val="24"/>
      <w:szCs w:val="24"/>
    </w:rPr>
  </w:style>
  <w:style w:type="paragraph" w:customStyle="1" w:styleId="Akapitzlist1">
    <w:name w:val="Akapit z listą1"/>
    <w:basedOn w:val="Normalny"/>
    <w:rsid w:val="009C7967"/>
    <w:pPr>
      <w:spacing w:line="220" w:lineRule="exact"/>
      <w:ind w:left="720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ZnakZnakZnakZnakZnakZnak">
    <w:name w:val="Znak Znak Znak Znak Znak Znak"/>
    <w:basedOn w:val="Normalny"/>
    <w:rsid w:val="005E4685"/>
    <w:rPr>
      <w:sz w:val="24"/>
      <w:szCs w:val="24"/>
    </w:rPr>
  </w:style>
  <w:style w:type="character" w:styleId="Pogrubienie">
    <w:name w:val="Strong"/>
    <w:uiPriority w:val="22"/>
    <w:qFormat/>
    <w:rsid w:val="00C763B6"/>
    <w:rPr>
      <w:b/>
      <w:bCs/>
    </w:rPr>
  </w:style>
  <w:style w:type="character" w:customStyle="1" w:styleId="akapitdomyslny">
    <w:name w:val="akapitdomyslny"/>
    <w:rsid w:val="00741A68"/>
  </w:style>
  <w:style w:type="numbering" w:customStyle="1" w:styleId="Bezlisty1">
    <w:name w:val="Bez listy1"/>
    <w:next w:val="Bezlisty"/>
    <w:uiPriority w:val="99"/>
    <w:semiHidden/>
    <w:unhideWhenUsed/>
    <w:rsid w:val="00822474"/>
  </w:style>
  <w:style w:type="character" w:customStyle="1" w:styleId="TekstdymkaZnak">
    <w:name w:val="Tekst dymka Znak"/>
    <w:link w:val="Tekstdymka"/>
    <w:uiPriority w:val="99"/>
    <w:semiHidden/>
    <w:rsid w:val="00822474"/>
    <w:rPr>
      <w:rFonts w:ascii="Tahoma" w:hAnsi="Tahoma" w:cs="Wingdings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rsid w:val="00822474"/>
  </w:style>
  <w:style w:type="character" w:customStyle="1" w:styleId="TematkomentarzaZnak">
    <w:name w:val="Temat komentarza Znak"/>
    <w:link w:val="Tematkomentarza"/>
    <w:uiPriority w:val="99"/>
    <w:semiHidden/>
    <w:rsid w:val="00822474"/>
    <w:rPr>
      <w:b/>
      <w:bCs/>
    </w:rPr>
  </w:style>
  <w:style w:type="character" w:customStyle="1" w:styleId="Tekstpodstawowywcity2Znak">
    <w:name w:val="Tekst podstawowy wcięty 2 Znak"/>
    <w:link w:val="Tekstpodstawowywcity2"/>
    <w:uiPriority w:val="99"/>
    <w:rsid w:val="00822474"/>
    <w:rPr>
      <w:rFonts w:ascii="Verdana" w:hAnsi="Verdana"/>
    </w:rPr>
  </w:style>
  <w:style w:type="paragraph" w:customStyle="1" w:styleId="ZnakZnak2ZnakZnakZnakZnak">
    <w:name w:val="Znak Znak2 Znak Znak Znak Znak"/>
    <w:basedOn w:val="Normalny"/>
    <w:rsid w:val="008A4308"/>
    <w:rPr>
      <w:sz w:val="24"/>
      <w:szCs w:val="24"/>
    </w:rPr>
  </w:style>
  <w:style w:type="paragraph" w:customStyle="1" w:styleId="ZnakZnakZnakZnakZnakZnakZnakZnakZnakZnakZnakZnakZnakZnak">
    <w:name w:val="Znak Znak Znak Znak Znak Znak Znak Znak Znak Znak Znak Znak Znak Znak"/>
    <w:basedOn w:val="Normalny"/>
    <w:rsid w:val="00F85D54"/>
    <w:rPr>
      <w:sz w:val="24"/>
      <w:szCs w:val="24"/>
    </w:rPr>
  </w:style>
  <w:style w:type="paragraph" w:customStyle="1" w:styleId="ZnakZnak10">
    <w:name w:val="Znak Znak10"/>
    <w:basedOn w:val="Normalny"/>
    <w:rsid w:val="0098285B"/>
    <w:rPr>
      <w:sz w:val="24"/>
      <w:szCs w:val="24"/>
    </w:rPr>
  </w:style>
  <w:style w:type="character" w:customStyle="1" w:styleId="Teksttreci0">
    <w:name w:val="Tekst treści_"/>
    <w:link w:val="Teksttreci1"/>
    <w:rsid w:val="00A33636"/>
    <w:rPr>
      <w:shd w:val="clear" w:color="auto" w:fill="FFFFFF"/>
    </w:rPr>
  </w:style>
  <w:style w:type="paragraph" w:customStyle="1" w:styleId="Teksttreci1">
    <w:name w:val="Tekst treści1"/>
    <w:basedOn w:val="Normalny"/>
    <w:link w:val="Teksttreci0"/>
    <w:rsid w:val="00A33636"/>
    <w:pPr>
      <w:shd w:val="clear" w:color="auto" w:fill="FFFFFF"/>
      <w:spacing w:before="360" w:after="360" w:line="274" w:lineRule="exact"/>
      <w:ind w:hanging="660"/>
      <w:jc w:val="both"/>
    </w:pPr>
    <w:rPr>
      <w:lang w:val="x-none" w:eastAsia="x-none"/>
    </w:rPr>
  </w:style>
  <w:style w:type="paragraph" w:customStyle="1" w:styleId="font5">
    <w:name w:val="font5"/>
    <w:basedOn w:val="Normalny"/>
    <w:rsid w:val="005C68B2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67">
    <w:name w:val="xl67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68">
    <w:name w:val="xl68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ny"/>
    <w:rsid w:val="005C68B2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73">
    <w:name w:val="xl73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74">
    <w:name w:val="xl74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75">
    <w:name w:val="xl75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6">
    <w:name w:val="xl76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7">
    <w:name w:val="xl77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color w:val="000000"/>
      <w:sz w:val="16"/>
      <w:szCs w:val="16"/>
    </w:rPr>
  </w:style>
  <w:style w:type="paragraph" w:customStyle="1" w:styleId="xl78">
    <w:name w:val="xl78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color w:val="FF0000"/>
      <w:sz w:val="16"/>
      <w:szCs w:val="16"/>
    </w:rPr>
  </w:style>
  <w:style w:type="paragraph" w:customStyle="1" w:styleId="xl79">
    <w:name w:val="xl79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0">
    <w:name w:val="xl80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sz w:val="16"/>
      <w:szCs w:val="16"/>
    </w:rPr>
  </w:style>
  <w:style w:type="paragraph" w:customStyle="1" w:styleId="xl81">
    <w:name w:val="xl81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Normalny"/>
    <w:rsid w:val="005C68B2"/>
    <w:pP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color w:val="000000"/>
      <w:sz w:val="16"/>
      <w:szCs w:val="16"/>
    </w:rPr>
  </w:style>
  <w:style w:type="paragraph" w:customStyle="1" w:styleId="xl84">
    <w:name w:val="xl84"/>
    <w:basedOn w:val="Normalny"/>
    <w:rsid w:val="005C68B2"/>
    <w:pP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color w:val="FF0000"/>
      <w:sz w:val="16"/>
      <w:szCs w:val="16"/>
    </w:rPr>
  </w:style>
  <w:style w:type="paragraph" w:customStyle="1" w:styleId="xl85">
    <w:name w:val="xl85"/>
    <w:basedOn w:val="Normalny"/>
    <w:rsid w:val="005C68B2"/>
    <w:pP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color w:val="FF0000"/>
      <w:sz w:val="16"/>
      <w:szCs w:val="16"/>
    </w:rPr>
  </w:style>
  <w:style w:type="paragraph" w:customStyle="1" w:styleId="xl86">
    <w:name w:val="xl86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Normalny"/>
    <w:rsid w:val="005C68B2"/>
    <w:pPr>
      <w:spacing w:before="100" w:beforeAutospacing="1" w:after="100" w:afterAutospacing="1"/>
      <w:jc w:val="right"/>
      <w:textAlignment w:val="center"/>
    </w:pPr>
    <w:rPr>
      <w:rFonts w:ascii="Czcionka tekstu podstawowego" w:hAnsi="Czcionka tekstu podstawowego"/>
      <w:sz w:val="16"/>
      <w:szCs w:val="16"/>
    </w:rPr>
  </w:style>
  <w:style w:type="paragraph" w:customStyle="1" w:styleId="xl88">
    <w:name w:val="xl88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Normalny"/>
    <w:rsid w:val="005C68B2"/>
    <w:pPr>
      <w:spacing w:before="100" w:beforeAutospacing="1" w:after="100" w:afterAutospacing="1"/>
      <w:textAlignment w:val="center"/>
    </w:pPr>
    <w:rPr>
      <w:rFonts w:ascii="Czcionka tekstu podstawowego" w:hAnsi="Czcionka tekstu podstawowego"/>
      <w:color w:val="000000"/>
      <w:sz w:val="16"/>
      <w:szCs w:val="16"/>
    </w:rPr>
  </w:style>
  <w:style w:type="paragraph" w:customStyle="1" w:styleId="xl90">
    <w:name w:val="xl90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Normalny"/>
    <w:rsid w:val="005C68B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92">
    <w:name w:val="xl92"/>
    <w:basedOn w:val="Normalny"/>
    <w:rsid w:val="005C68B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93">
    <w:name w:val="xl93"/>
    <w:basedOn w:val="Normalny"/>
    <w:rsid w:val="005C68B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94">
    <w:name w:val="xl94"/>
    <w:basedOn w:val="Normalny"/>
    <w:rsid w:val="005C68B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Normalny"/>
    <w:rsid w:val="005C68B2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Normalny"/>
    <w:rsid w:val="005C68B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100">
    <w:name w:val="xl100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101">
    <w:name w:val="xl101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sz w:val="16"/>
      <w:szCs w:val="16"/>
    </w:rPr>
  </w:style>
  <w:style w:type="paragraph" w:customStyle="1" w:styleId="xl104">
    <w:name w:val="xl104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color w:val="FF0000"/>
      <w:sz w:val="16"/>
      <w:szCs w:val="16"/>
    </w:rPr>
  </w:style>
  <w:style w:type="paragraph" w:customStyle="1" w:styleId="xl105">
    <w:name w:val="xl105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sz w:val="16"/>
      <w:szCs w:val="16"/>
    </w:rPr>
  </w:style>
  <w:style w:type="paragraph" w:customStyle="1" w:styleId="xl107">
    <w:name w:val="xl107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color w:val="FF0000"/>
      <w:sz w:val="16"/>
      <w:szCs w:val="16"/>
    </w:rPr>
  </w:style>
  <w:style w:type="paragraph" w:customStyle="1" w:styleId="xl108">
    <w:name w:val="xl108"/>
    <w:basedOn w:val="Normalny"/>
    <w:rsid w:val="005C68B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109">
    <w:name w:val="xl109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5C68B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115">
    <w:name w:val="xl115"/>
    <w:basedOn w:val="Normalny"/>
    <w:rsid w:val="005C68B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116">
    <w:name w:val="xl116"/>
    <w:basedOn w:val="Normalny"/>
    <w:rsid w:val="005C68B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117">
    <w:name w:val="xl117"/>
    <w:basedOn w:val="Normalny"/>
    <w:rsid w:val="005C68B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Normalny"/>
    <w:rsid w:val="005C68B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5C68B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character" w:customStyle="1" w:styleId="st">
    <w:name w:val="st"/>
    <w:rsid w:val="00FF425A"/>
  </w:style>
  <w:style w:type="character" w:customStyle="1" w:styleId="Znakiprzypiswdolnych">
    <w:name w:val="Znaki przypisów dolnych"/>
    <w:qFormat/>
    <w:rsid w:val="005566FB"/>
  </w:style>
  <w:style w:type="paragraph" w:customStyle="1" w:styleId="Zawartotabeli">
    <w:name w:val="Zawartość tabeli"/>
    <w:basedOn w:val="Normalny"/>
    <w:qFormat/>
    <w:rsid w:val="003B2B28"/>
    <w:pPr>
      <w:suppressLineNumbers/>
      <w:suppressAutoHyphens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5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1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3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3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8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3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1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5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9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4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4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8454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5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49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19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25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8962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7405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4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8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5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8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8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3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6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8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4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2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8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5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5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8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9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1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8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4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0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1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3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8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1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1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7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8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5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3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2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9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2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5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7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58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0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06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94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785B9-A22C-4E95-A149-3FB7FC1DA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8</Pages>
  <Words>2252</Words>
  <Characters>13517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 DRÓG I TRANSPORTU</vt:lpstr>
    </vt:vector>
  </TitlesOfParts>
  <Company/>
  <LinksUpToDate>false</LinksUpToDate>
  <CharactersWithSpaces>15738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 DRÓG I TRANSPORTU</dc:title>
  <dc:subject/>
  <dc:creator>T.Olszówka</dc:creator>
  <cp:keywords/>
  <cp:lastModifiedBy>Wioleta Małecka</cp:lastModifiedBy>
  <cp:revision>12</cp:revision>
  <cp:lastPrinted>2026-04-03T08:33:00Z</cp:lastPrinted>
  <dcterms:created xsi:type="dcterms:W3CDTF">2026-03-03T08:00:00Z</dcterms:created>
  <dcterms:modified xsi:type="dcterms:W3CDTF">2026-04-03T08:37:00Z</dcterms:modified>
</cp:coreProperties>
</file>